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448" w:rsidRPr="002B0448" w:rsidRDefault="00401D70" w:rsidP="002B0448">
      <w:pPr>
        <w:spacing w:after="0" w:line="276" w:lineRule="auto"/>
        <w:jc w:val="right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Приложение № 10</w:t>
      </w:r>
    </w:p>
    <w:p w:rsidR="002B0448" w:rsidRPr="002B0448" w:rsidRDefault="002B0448" w:rsidP="002B0448">
      <w:pPr>
        <w:spacing w:after="0" w:line="276" w:lineRule="auto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</w:p>
    <w:p w:rsidR="002B0448" w:rsidRPr="00207FF0" w:rsidRDefault="00FD52F1" w:rsidP="002B0448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к</w:t>
      </w:r>
      <w:bookmarkStart w:id="0" w:name="_GoBack"/>
      <w:bookmarkEnd w:id="0"/>
      <w:r w:rsidR="002B0448" w:rsidRPr="002B0448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 xml:space="preserve"> ООП ООО утвержденного</w:t>
      </w:r>
    </w:p>
    <w:p w:rsidR="002B0448" w:rsidRPr="00207FF0" w:rsidRDefault="002B0448" w:rsidP="002B0448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  <w:r w:rsidRPr="00207FF0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приказом директора МКОУ «СОШ №20» г</w:t>
      </w:r>
      <w:r w:rsidR="00D945DF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.о.Нальчик от 29.08.2025г. № 225</w:t>
      </w:r>
    </w:p>
    <w:p w:rsidR="002B0448" w:rsidRPr="00207FF0" w:rsidRDefault="002B0448" w:rsidP="002B0448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B0448" w:rsidRPr="00207FF0" w:rsidRDefault="002B0448" w:rsidP="002B0448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B0448" w:rsidRPr="00207FF0" w:rsidRDefault="002B0448" w:rsidP="002B0448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B0448" w:rsidRPr="00207FF0" w:rsidRDefault="002B0448" w:rsidP="002B0448">
      <w:pPr>
        <w:spacing w:after="0" w:line="276" w:lineRule="auto"/>
        <w:rPr>
          <w:rFonts w:ascii="Times New Roman" w:eastAsia="Calibri" w:hAnsi="Times New Roman" w:cs="Times New Roman"/>
          <w:b/>
          <w:color w:val="000000"/>
          <w:sz w:val="28"/>
          <w:szCs w:val="24"/>
          <w:lang w:eastAsia="ru-RU"/>
        </w:rPr>
      </w:pPr>
    </w:p>
    <w:p w:rsidR="002B0448" w:rsidRPr="00207FF0" w:rsidRDefault="002B0448" w:rsidP="002B0448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4"/>
          <w:lang w:eastAsia="ru-RU"/>
        </w:rPr>
      </w:pPr>
    </w:p>
    <w:p w:rsidR="002B0448" w:rsidRPr="00207FF0" w:rsidRDefault="002B0448" w:rsidP="002B0448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:rsidR="002B0448" w:rsidRPr="00207FF0" w:rsidRDefault="002B0448" w:rsidP="002B0448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36"/>
          <w:szCs w:val="28"/>
          <w:lang w:eastAsia="ru-RU"/>
        </w:rPr>
      </w:pPr>
    </w:p>
    <w:p w:rsidR="002B0448" w:rsidRPr="00207FF0" w:rsidRDefault="002B0448" w:rsidP="002B0448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36"/>
          <w:szCs w:val="28"/>
          <w:lang w:eastAsia="ru-RU"/>
        </w:rPr>
      </w:pPr>
      <w:r w:rsidRPr="00207FF0">
        <w:rPr>
          <w:rFonts w:ascii="Times New Roman" w:eastAsia="Calibri" w:hAnsi="Times New Roman" w:cs="Times New Roman"/>
          <w:b/>
          <w:color w:val="000000"/>
          <w:sz w:val="36"/>
          <w:szCs w:val="28"/>
          <w:lang w:eastAsia="ru-RU"/>
        </w:rPr>
        <w:t>РАБОЧАЯ ПРОГРАММА</w:t>
      </w:r>
    </w:p>
    <w:p w:rsidR="002B0448" w:rsidRPr="00207FF0" w:rsidRDefault="002B0448" w:rsidP="002B0448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36"/>
          <w:szCs w:val="28"/>
          <w:lang w:eastAsia="ru-RU"/>
        </w:rPr>
      </w:pPr>
    </w:p>
    <w:p w:rsidR="002B0448" w:rsidRPr="00207FF0" w:rsidRDefault="002B0448" w:rsidP="002B0448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:rsidR="002B0448" w:rsidRPr="00207FF0" w:rsidRDefault="002B0448" w:rsidP="002B0448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207FF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207F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учебного курса </w:t>
      </w:r>
      <w:r w:rsidRPr="00207FF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«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Математика</w:t>
      </w:r>
      <w:r w:rsidRPr="00207FF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2B0448" w:rsidRPr="00207FF0" w:rsidRDefault="002B0448" w:rsidP="002B0448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07F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для обучающихся 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5-6</w:t>
      </w:r>
      <w:r w:rsidRPr="00207F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классов</w:t>
      </w:r>
    </w:p>
    <w:p w:rsidR="002B0448" w:rsidRPr="00207FF0" w:rsidRDefault="002B0448" w:rsidP="002B0448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2B0448" w:rsidRPr="00207FF0" w:rsidRDefault="002B0448" w:rsidP="002B0448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07FF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 изменениями и дополнениями на 1 сентября 2025 года</w:t>
      </w:r>
    </w:p>
    <w:p w:rsidR="002B0448" w:rsidRPr="00207FF0" w:rsidRDefault="002B0448" w:rsidP="002B0448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2B0448" w:rsidRPr="00207FF0" w:rsidRDefault="002B0448" w:rsidP="002B0448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2B0448" w:rsidRPr="00207FF0" w:rsidRDefault="002B0448" w:rsidP="002B0448">
      <w:pPr>
        <w:spacing w:after="0" w:line="276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07F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</w:t>
      </w:r>
    </w:p>
    <w:p w:rsidR="002B0448" w:rsidRPr="00207FF0" w:rsidRDefault="002B0448" w:rsidP="002B0448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B0448" w:rsidRPr="00207FF0" w:rsidRDefault="002B0448" w:rsidP="002B0448">
      <w:p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2B0448" w:rsidRPr="00207FF0" w:rsidRDefault="002B0448" w:rsidP="002B0448">
      <w:p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07FF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</w:t>
      </w:r>
    </w:p>
    <w:p w:rsidR="002B0448" w:rsidRPr="00207FF0" w:rsidRDefault="002B0448" w:rsidP="002B0448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B0448" w:rsidRPr="00207FF0" w:rsidRDefault="002B0448" w:rsidP="002B0448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B0448" w:rsidRPr="00207FF0" w:rsidRDefault="002B0448" w:rsidP="002B0448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B0448" w:rsidRPr="00207FF0" w:rsidRDefault="002B0448" w:rsidP="002B0448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B0448" w:rsidRPr="00207FF0" w:rsidRDefault="002B0448" w:rsidP="002B0448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B0448" w:rsidRPr="00207FF0" w:rsidRDefault="002B0448" w:rsidP="002B0448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B0448" w:rsidRPr="00207FF0" w:rsidRDefault="002B0448" w:rsidP="002B0448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B0448" w:rsidRPr="00207FF0" w:rsidRDefault="002B0448" w:rsidP="002B0448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B0448" w:rsidRPr="00207FF0" w:rsidRDefault="002B0448" w:rsidP="002B0448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B0448" w:rsidRPr="00207FF0" w:rsidRDefault="002B0448" w:rsidP="002B0448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B0448" w:rsidRPr="00207FF0" w:rsidRDefault="002B0448" w:rsidP="002B0448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B0448" w:rsidRPr="00207FF0" w:rsidRDefault="002B0448" w:rsidP="002B0448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B0448" w:rsidRPr="00207FF0" w:rsidRDefault="002B0448" w:rsidP="002B0448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B0448" w:rsidRPr="00207FF0" w:rsidRDefault="002B0448" w:rsidP="002B0448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207FF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2B0448" w:rsidRPr="00207FF0" w:rsidRDefault="002B0448" w:rsidP="002B0448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B0448" w:rsidRPr="00207FF0" w:rsidRDefault="002B0448" w:rsidP="002B0448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207FF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Нальчик, 2025</w:t>
      </w:r>
    </w:p>
    <w:p w:rsidR="002B0448" w:rsidRDefault="002B0448" w:rsidP="002B0448">
      <w:pPr>
        <w:widowControl w:val="0"/>
        <w:autoSpaceDE w:val="0"/>
        <w:autoSpaceDN w:val="0"/>
        <w:spacing w:before="73" w:after="0" w:line="240" w:lineRule="auto"/>
        <w:rPr>
          <w:rFonts w:ascii="Calibri" w:eastAsia="Times New Roman" w:hAnsi="Calibri" w:cs="Times New Roman"/>
          <w:lang w:eastAsia="ru-RU"/>
        </w:rPr>
      </w:pPr>
    </w:p>
    <w:p w:rsidR="002B0448" w:rsidRDefault="002B0448" w:rsidP="002B0448">
      <w:pPr>
        <w:widowControl w:val="0"/>
        <w:autoSpaceDE w:val="0"/>
        <w:autoSpaceDN w:val="0"/>
        <w:spacing w:before="73" w:after="0" w:line="240" w:lineRule="auto"/>
        <w:rPr>
          <w:rFonts w:ascii="Calibri" w:eastAsia="Times New Roman" w:hAnsi="Calibri" w:cs="Times New Roman"/>
          <w:lang w:eastAsia="ru-RU"/>
        </w:rPr>
      </w:pPr>
    </w:p>
    <w:p w:rsidR="002B0448" w:rsidRDefault="002B0448" w:rsidP="002B0448">
      <w:pPr>
        <w:widowControl w:val="0"/>
        <w:autoSpaceDE w:val="0"/>
        <w:autoSpaceDN w:val="0"/>
        <w:spacing w:before="73" w:after="0" w:line="240" w:lineRule="auto"/>
        <w:rPr>
          <w:rFonts w:ascii="Calibri" w:eastAsia="Times New Roman" w:hAnsi="Calibri" w:cs="Times New Roman"/>
          <w:lang w:eastAsia="ru-RU"/>
        </w:rPr>
      </w:pPr>
    </w:p>
    <w:p w:rsidR="002B0448" w:rsidRPr="00897DC8" w:rsidRDefault="002B0448" w:rsidP="002B0448">
      <w:pPr>
        <w:widowControl w:val="0"/>
        <w:autoSpaceDE w:val="0"/>
        <w:autoSpaceDN w:val="0"/>
        <w:spacing w:before="73"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897DC8">
        <w:rPr>
          <w:rFonts w:ascii="Times New Roman" w:eastAsia="Times New Roman" w:hAnsi="Times New Roman" w:cs="Times New Roman"/>
          <w:b/>
          <w:spacing w:val="-2"/>
          <w:sz w:val="28"/>
        </w:rPr>
        <w:lastRenderedPageBreak/>
        <w:t>ПОЯСНИТЕЛЬНАЯ</w:t>
      </w:r>
      <w:r w:rsidRPr="00897DC8">
        <w:rPr>
          <w:rFonts w:ascii="Times New Roman" w:eastAsia="Times New Roman" w:hAnsi="Times New Roman" w:cs="Times New Roman"/>
          <w:b/>
          <w:spacing w:val="6"/>
          <w:sz w:val="28"/>
        </w:rPr>
        <w:t xml:space="preserve"> </w:t>
      </w:r>
      <w:r w:rsidRPr="00897DC8">
        <w:rPr>
          <w:rFonts w:ascii="Times New Roman" w:eastAsia="Times New Roman" w:hAnsi="Times New Roman" w:cs="Times New Roman"/>
          <w:b/>
          <w:spacing w:val="-2"/>
          <w:sz w:val="28"/>
        </w:rPr>
        <w:t>ЗАПИСКА</w:t>
      </w:r>
    </w:p>
    <w:p w:rsidR="002B0448" w:rsidRPr="00897DC8" w:rsidRDefault="002B0448" w:rsidP="002B0448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0448" w:rsidRPr="00897DC8" w:rsidRDefault="002B0448" w:rsidP="002B0448">
      <w:pPr>
        <w:widowControl w:val="0"/>
        <w:autoSpaceDE w:val="0"/>
        <w:autoSpaceDN w:val="0"/>
        <w:spacing w:before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DC8">
        <w:rPr>
          <w:rFonts w:ascii="Times New Roman" w:eastAsia="Times New Roman" w:hAnsi="Times New Roman" w:cs="Times New Roman"/>
          <w:sz w:val="28"/>
          <w:szCs w:val="28"/>
        </w:rPr>
        <w:t>Приоритетными</w:t>
      </w:r>
      <w:r w:rsidRPr="00897DC8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целями</w:t>
      </w:r>
      <w:r w:rsidRPr="00897DC8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обучения</w:t>
      </w:r>
      <w:r w:rsidRPr="00897DC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математике</w:t>
      </w:r>
      <w:r w:rsidRPr="00897DC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97DC8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5–6</w:t>
      </w:r>
      <w:r w:rsidRPr="00897DC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классах</w:t>
      </w:r>
      <w:r w:rsidRPr="00897DC8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pacing w:val="-2"/>
          <w:sz w:val="28"/>
          <w:szCs w:val="28"/>
        </w:rPr>
        <w:t>являются:</w:t>
      </w:r>
    </w:p>
    <w:p w:rsidR="002B0448" w:rsidRPr="00897DC8" w:rsidRDefault="002B0448" w:rsidP="002B0448">
      <w:pPr>
        <w:widowControl w:val="0"/>
        <w:numPr>
          <w:ilvl w:val="0"/>
          <w:numId w:val="1"/>
        </w:numPr>
        <w:tabs>
          <w:tab w:val="left" w:pos="1069"/>
        </w:tabs>
        <w:autoSpaceDE w:val="0"/>
        <w:autoSpaceDN w:val="0"/>
        <w:spacing w:before="33" w:after="0" w:line="264" w:lineRule="auto"/>
        <w:ind w:right="140"/>
        <w:jc w:val="both"/>
        <w:rPr>
          <w:rFonts w:ascii="Times New Roman" w:eastAsia="Times New Roman" w:hAnsi="Times New Roman" w:cs="Times New Roman"/>
          <w:sz w:val="28"/>
        </w:rPr>
      </w:pPr>
      <w:r w:rsidRPr="00897DC8">
        <w:rPr>
          <w:rFonts w:ascii="Times New Roman" w:eastAsia="Times New Roman" w:hAnsi="Times New Roman" w:cs="Times New Roman"/>
          <w:sz w:val="28"/>
        </w:rPr>
        <w:t xml:space="preserve"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</w:t>
      </w:r>
      <w:r w:rsidRPr="00897DC8">
        <w:rPr>
          <w:rFonts w:ascii="Times New Roman" w:eastAsia="Times New Roman" w:hAnsi="Times New Roman" w:cs="Times New Roman"/>
          <w:spacing w:val="-2"/>
          <w:sz w:val="28"/>
        </w:rPr>
        <w:t>обучающихся;</w:t>
      </w:r>
    </w:p>
    <w:p w:rsidR="002B0448" w:rsidRPr="00897DC8" w:rsidRDefault="002B0448" w:rsidP="002B0448">
      <w:pPr>
        <w:widowControl w:val="0"/>
        <w:numPr>
          <w:ilvl w:val="0"/>
          <w:numId w:val="1"/>
        </w:numPr>
        <w:tabs>
          <w:tab w:val="left" w:pos="1069"/>
        </w:tabs>
        <w:autoSpaceDE w:val="0"/>
        <w:autoSpaceDN w:val="0"/>
        <w:spacing w:after="0" w:line="264" w:lineRule="auto"/>
        <w:ind w:right="142"/>
        <w:jc w:val="both"/>
        <w:rPr>
          <w:rFonts w:ascii="Times New Roman" w:eastAsia="Times New Roman" w:hAnsi="Times New Roman" w:cs="Times New Roman"/>
          <w:sz w:val="28"/>
        </w:rPr>
      </w:pPr>
      <w:r w:rsidRPr="00897DC8">
        <w:rPr>
          <w:rFonts w:ascii="Times New Roman" w:eastAsia="Times New Roman" w:hAnsi="Times New Roman" w:cs="Times New Roman"/>
          <w:sz w:val="28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2B0448" w:rsidRPr="00897DC8" w:rsidRDefault="002B0448" w:rsidP="002B0448">
      <w:pPr>
        <w:widowControl w:val="0"/>
        <w:numPr>
          <w:ilvl w:val="0"/>
          <w:numId w:val="1"/>
        </w:numPr>
        <w:tabs>
          <w:tab w:val="left" w:pos="1069"/>
        </w:tabs>
        <w:autoSpaceDE w:val="0"/>
        <w:autoSpaceDN w:val="0"/>
        <w:spacing w:after="0" w:line="264" w:lineRule="auto"/>
        <w:ind w:right="143"/>
        <w:jc w:val="both"/>
        <w:rPr>
          <w:rFonts w:ascii="Times New Roman" w:eastAsia="Times New Roman" w:hAnsi="Times New Roman" w:cs="Times New Roman"/>
          <w:sz w:val="28"/>
        </w:rPr>
      </w:pPr>
      <w:r w:rsidRPr="00897DC8">
        <w:rPr>
          <w:rFonts w:ascii="Times New Roman" w:eastAsia="Times New Roman" w:hAnsi="Times New Roman" w:cs="Times New Roman"/>
          <w:sz w:val="28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2B0448" w:rsidRPr="00897DC8" w:rsidRDefault="002B0448" w:rsidP="002B0448">
      <w:pPr>
        <w:widowControl w:val="0"/>
        <w:numPr>
          <w:ilvl w:val="0"/>
          <w:numId w:val="1"/>
        </w:numPr>
        <w:tabs>
          <w:tab w:val="left" w:pos="1069"/>
        </w:tabs>
        <w:autoSpaceDE w:val="0"/>
        <w:autoSpaceDN w:val="0"/>
        <w:spacing w:after="0" w:line="264" w:lineRule="auto"/>
        <w:ind w:right="134"/>
        <w:jc w:val="both"/>
        <w:rPr>
          <w:rFonts w:ascii="Times New Roman" w:eastAsia="Times New Roman" w:hAnsi="Times New Roman" w:cs="Times New Roman"/>
          <w:sz w:val="28"/>
        </w:rPr>
      </w:pPr>
      <w:r w:rsidRPr="00897DC8">
        <w:rPr>
          <w:rFonts w:ascii="Times New Roman" w:eastAsia="Times New Roman" w:hAnsi="Times New Roman" w:cs="Times New Roman"/>
          <w:sz w:val="28"/>
        </w:rPr>
        <w:t>формирование функциональной математической грамотности:</w:t>
      </w:r>
      <w:r w:rsidRPr="00897DC8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</w:rPr>
        <w:t>умения</w:t>
      </w:r>
      <w:r w:rsidRPr="00897DC8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</w:rPr>
        <w:t>распознавать математические</w:t>
      </w:r>
      <w:r w:rsidRPr="00897DC8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</w:rPr>
        <w:t>объекты в</w:t>
      </w:r>
      <w:r w:rsidRPr="00897DC8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</w:rPr>
        <w:t>реальных</w:t>
      </w:r>
      <w:r w:rsidRPr="00897DC8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</w:rPr>
        <w:t>жизненных ситуациях, применять освоенные умения для решения практико- ориентированных задач, интерпретировать полученные результаты и оценивать их на соответствие практической ситуации.</w:t>
      </w:r>
    </w:p>
    <w:p w:rsidR="002B0448" w:rsidRPr="00897DC8" w:rsidRDefault="002B0448" w:rsidP="002B0448">
      <w:pPr>
        <w:widowControl w:val="0"/>
        <w:autoSpaceDE w:val="0"/>
        <w:autoSpaceDN w:val="0"/>
        <w:spacing w:before="1" w:after="0" w:line="264" w:lineRule="auto"/>
        <w:ind w:right="1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DC8">
        <w:rPr>
          <w:rFonts w:ascii="Times New Roman" w:eastAsia="Times New Roman" w:hAnsi="Times New Roman" w:cs="Times New Roman"/>
          <w:sz w:val="28"/>
          <w:szCs w:val="28"/>
        </w:rPr>
        <w:t>Основные линии содержания курса математики в 5–6 классах – арифметическая и геометрическая, которые развиваются параллельно,</w:t>
      </w:r>
      <w:r w:rsidRPr="00897DC8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каждая в соответствии с собственной логикой,</w:t>
      </w:r>
      <w:r w:rsidRPr="00897DC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однако, не</w:t>
      </w:r>
      <w:r w:rsidRPr="00897DC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независимо одна</w:t>
      </w:r>
      <w:r w:rsidRPr="00897DC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2B0448" w:rsidRPr="00897DC8" w:rsidRDefault="002B0448" w:rsidP="002B0448">
      <w:pPr>
        <w:widowControl w:val="0"/>
        <w:autoSpaceDE w:val="0"/>
        <w:autoSpaceDN w:val="0"/>
        <w:spacing w:after="0" w:line="264" w:lineRule="auto"/>
        <w:ind w:right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DC8">
        <w:rPr>
          <w:rFonts w:ascii="Times New Roman" w:eastAsia="Times New Roman" w:hAnsi="Times New Roman" w:cs="Times New Roman"/>
          <w:sz w:val="28"/>
          <w:szCs w:val="28"/>
        </w:rPr>
        <w:t xml:space="preserve"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</w:t>
      </w:r>
      <w:r w:rsidRPr="00897DC8">
        <w:rPr>
          <w:rFonts w:ascii="Times New Roman" w:eastAsia="Times New Roman" w:hAnsi="Times New Roman" w:cs="Times New Roman"/>
          <w:spacing w:val="-2"/>
          <w:sz w:val="28"/>
          <w:szCs w:val="28"/>
        </w:rPr>
        <w:t>делимости.</w:t>
      </w:r>
    </w:p>
    <w:p w:rsidR="002B0448" w:rsidRPr="00897DC8" w:rsidRDefault="002B0448" w:rsidP="002B0448">
      <w:pPr>
        <w:widowControl w:val="0"/>
        <w:autoSpaceDE w:val="0"/>
        <w:autoSpaceDN w:val="0"/>
        <w:spacing w:after="0" w:line="264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DC8">
        <w:rPr>
          <w:rFonts w:ascii="Times New Roman" w:eastAsia="Times New Roman" w:hAnsi="Times New Roman" w:cs="Times New Roman"/>
          <w:sz w:val="28"/>
          <w:szCs w:val="28"/>
        </w:rPr>
        <w:t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</w:t>
      </w:r>
      <w:r w:rsidRPr="00897DC8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</w:t>
      </w:r>
      <w:r w:rsidRPr="00897DC8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97DC8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897DC8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практическом</w:t>
      </w:r>
      <w:r w:rsidRPr="00897DC8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использовании.</w:t>
      </w:r>
      <w:r w:rsidRPr="00897DC8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897DC8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897DC8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классу</w:t>
      </w:r>
      <w:r w:rsidRPr="00897DC8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отнесён</w:t>
      </w:r>
      <w:r w:rsidRPr="00897DC8">
        <w:rPr>
          <w:rFonts w:ascii="Times New Roman" w:eastAsia="Times New Roman" w:hAnsi="Times New Roman" w:cs="Times New Roman"/>
          <w:spacing w:val="40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второй</w:t>
      </w:r>
    </w:p>
    <w:p w:rsidR="002B0448" w:rsidRPr="00897DC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897DC8">
          <w:pgSz w:w="11910" w:h="16390"/>
          <w:pgMar w:top="1060" w:right="708" w:bottom="280" w:left="1559" w:header="720" w:footer="720" w:gutter="0"/>
          <w:cols w:space="720"/>
        </w:sectPr>
      </w:pPr>
    </w:p>
    <w:p w:rsidR="002B0448" w:rsidRPr="00897DC8" w:rsidRDefault="002B0448" w:rsidP="002B0448">
      <w:pPr>
        <w:widowControl w:val="0"/>
        <w:autoSpaceDE w:val="0"/>
        <w:autoSpaceDN w:val="0"/>
        <w:spacing w:before="73" w:after="0" w:line="264" w:lineRule="auto"/>
        <w:ind w:right="14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DC8">
        <w:rPr>
          <w:rFonts w:ascii="Times New Roman" w:eastAsia="Times New Roman" w:hAnsi="Times New Roman" w:cs="Times New Roman"/>
          <w:sz w:val="28"/>
          <w:szCs w:val="28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</w:t>
      </w:r>
      <w:r w:rsidRPr="00897DC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содержащих</w:t>
      </w:r>
      <w:r w:rsidRPr="00897DC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97DC8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обыкновенные,</w:t>
      </w:r>
      <w:r w:rsidRPr="00897DC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97DC8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десятичные</w:t>
      </w:r>
      <w:r w:rsidRPr="00897DC8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дроби,</w:t>
      </w:r>
      <w:r w:rsidRPr="00897DC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установление связей между ними,</w:t>
      </w:r>
      <w:r w:rsidRPr="00897DC8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рассмотрение</w:t>
      </w:r>
      <w:r w:rsidRPr="00897DC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приёмов</w:t>
      </w:r>
      <w:r w:rsidRPr="00897DC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решения задач на</w:t>
      </w:r>
      <w:r w:rsidRPr="00897DC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дроби.</w:t>
      </w:r>
      <w:r w:rsidRPr="00897DC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97DC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начале 6 класса происходит знакомство с понятием процента.</w:t>
      </w:r>
    </w:p>
    <w:p w:rsidR="002B0448" w:rsidRPr="00897DC8" w:rsidRDefault="002B0448" w:rsidP="002B0448">
      <w:pPr>
        <w:widowControl w:val="0"/>
        <w:autoSpaceDE w:val="0"/>
        <w:autoSpaceDN w:val="0"/>
        <w:spacing w:before="1" w:after="0" w:line="264" w:lineRule="auto"/>
        <w:ind w:right="13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DC8">
        <w:rPr>
          <w:rFonts w:ascii="Times New Roman" w:eastAsia="Times New Roman" w:hAnsi="Times New Roman" w:cs="Times New Roman"/>
          <w:sz w:val="28"/>
          <w:szCs w:val="28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2B0448" w:rsidRPr="00897DC8" w:rsidRDefault="002B0448" w:rsidP="002B0448">
      <w:pPr>
        <w:widowControl w:val="0"/>
        <w:autoSpaceDE w:val="0"/>
        <w:autoSpaceDN w:val="0"/>
        <w:spacing w:before="2" w:after="0" w:line="264" w:lineRule="auto"/>
        <w:ind w:right="1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DC8">
        <w:rPr>
          <w:rFonts w:ascii="Times New Roman" w:eastAsia="Times New Roman" w:hAnsi="Times New Roman" w:cs="Times New Roman"/>
          <w:sz w:val="28"/>
          <w:szCs w:val="28"/>
        </w:rPr>
        <w:t>При обучении решению текстовых задач в 5–6 классах используются арифметические приёмы решения.</w:t>
      </w:r>
      <w:r w:rsidRPr="00897DC8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897DC8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отработке вычислительных навыков</w:t>
      </w:r>
      <w:r w:rsidRPr="00897DC8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2B0448" w:rsidRPr="00897DC8" w:rsidRDefault="002B0448" w:rsidP="002B0448">
      <w:pPr>
        <w:widowControl w:val="0"/>
        <w:autoSpaceDE w:val="0"/>
        <w:autoSpaceDN w:val="0"/>
        <w:spacing w:after="0" w:line="264" w:lineRule="auto"/>
        <w:ind w:right="1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DC8">
        <w:rPr>
          <w:rFonts w:ascii="Times New Roman" w:eastAsia="Times New Roman" w:hAnsi="Times New Roman" w:cs="Times New Roman"/>
          <w:sz w:val="28"/>
          <w:szCs w:val="28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2B0448" w:rsidRPr="00897DC8" w:rsidRDefault="002B0448" w:rsidP="002B0448">
      <w:pPr>
        <w:widowControl w:val="0"/>
        <w:autoSpaceDE w:val="0"/>
        <w:autoSpaceDN w:val="0"/>
        <w:spacing w:after="0" w:line="264" w:lineRule="auto"/>
        <w:ind w:right="1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DC8">
        <w:rPr>
          <w:rFonts w:ascii="Times New Roman" w:eastAsia="Times New Roman" w:hAnsi="Times New Roman" w:cs="Times New Roman"/>
          <w:sz w:val="28"/>
          <w:szCs w:val="28"/>
        </w:rPr>
        <w:t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</w:t>
      </w:r>
      <w:r w:rsidRPr="00897DC8">
        <w:rPr>
          <w:rFonts w:ascii="Times New Roman" w:eastAsia="Times New Roman" w:hAnsi="Times New Roman" w:cs="Times New Roman"/>
          <w:spacing w:val="79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свойства.</w:t>
      </w:r>
      <w:r w:rsidRPr="00897DC8">
        <w:rPr>
          <w:rFonts w:ascii="Times New Roman" w:eastAsia="Times New Roman" w:hAnsi="Times New Roman" w:cs="Times New Roman"/>
          <w:spacing w:val="78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97DC8">
        <w:rPr>
          <w:rFonts w:ascii="Times New Roman" w:eastAsia="Times New Roman" w:hAnsi="Times New Roman" w:cs="Times New Roman"/>
          <w:spacing w:val="79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процессе</w:t>
      </w:r>
      <w:r w:rsidRPr="00897DC8">
        <w:rPr>
          <w:rFonts w:ascii="Times New Roman" w:eastAsia="Times New Roman" w:hAnsi="Times New Roman" w:cs="Times New Roman"/>
          <w:spacing w:val="77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изучения</w:t>
      </w:r>
      <w:r w:rsidRPr="00897DC8">
        <w:rPr>
          <w:rFonts w:ascii="Times New Roman" w:eastAsia="Times New Roman" w:hAnsi="Times New Roman" w:cs="Times New Roman"/>
          <w:spacing w:val="77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наглядной</w:t>
      </w:r>
      <w:r w:rsidRPr="00897DC8">
        <w:rPr>
          <w:rFonts w:ascii="Times New Roman" w:eastAsia="Times New Roman" w:hAnsi="Times New Roman" w:cs="Times New Roman"/>
          <w:spacing w:val="79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геометрии</w:t>
      </w:r>
      <w:r w:rsidRPr="00897DC8">
        <w:rPr>
          <w:rFonts w:ascii="Times New Roman" w:eastAsia="Times New Roman" w:hAnsi="Times New Roman" w:cs="Times New Roman"/>
          <w:spacing w:val="79"/>
          <w:sz w:val="28"/>
          <w:szCs w:val="28"/>
        </w:rPr>
        <w:t xml:space="preserve"> </w:t>
      </w:r>
      <w:r w:rsidRPr="00897DC8">
        <w:rPr>
          <w:rFonts w:ascii="Times New Roman" w:eastAsia="Times New Roman" w:hAnsi="Times New Roman" w:cs="Times New Roman"/>
          <w:sz w:val="28"/>
          <w:szCs w:val="28"/>
        </w:rPr>
        <w:t>знания,</w:t>
      </w:r>
    </w:p>
    <w:p w:rsidR="002B0448" w:rsidRPr="00897DC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897DC8">
          <w:pgSz w:w="11910" w:h="16390"/>
          <w:pgMar w:top="1060" w:right="708" w:bottom="280" w:left="1559" w:header="720" w:footer="720" w:gutter="0"/>
          <w:cols w:space="720"/>
        </w:sectPr>
      </w:pPr>
    </w:p>
    <w:p w:rsidR="002B0448" w:rsidRPr="00897DC8" w:rsidRDefault="002B0448" w:rsidP="002B0448">
      <w:pPr>
        <w:widowControl w:val="0"/>
        <w:autoSpaceDE w:val="0"/>
        <w:autoSpaceDN w:val="0"/>
        <w:spacing w:before="73" w:after="0" w:line="264" w:lineRule="auto"/>
        <w:ind w:right="14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DC8">
        <w:rPr>
          <w:rFonts w:ascii="Times New Roman" w:eastAsia="Times New Roman" w:hAnsi="Times New Roman" w:cs="Times New Roman"/>
          <w:sz w:val="28"/>
          <w:szCs w:val="28"/>
        </w:rPr>
        <w:lastRenderedPageBreak/>
        <w:t>полученные обучающимися на уровне начального общего образования, систематизируются и расширяются.</w:t>
      </w:r>
    </w:p>
    <w:p w:rsidR="002B0448" w:rsidRPr="00897DC8" w:rsidRDefault="002B0448" w:rsidP="002B0448">
      <w:pPr>
        <w:widowControl w:val="0"/>
        <w:autoSpaceDE w:val="0"/>
        <w:autoSpaceDN w:val="0"/>
        <w:spacing w:before="2" w:after="0" w:line="264" w:lineRule="auto"/>
        <w:ind w:right="13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DC8">
        <w:rPr>
          <w:rFonts w:ascii="Times New Roman" w:eastAsia="Times New Roman" w:hAnsi="Times New Roman" w:cs="Times New Roman"/>
          <w:sz w:val="28"/>
          <w:szCs w:val="28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2B0448" w:rsidRPr="00897DC8" w:rsidRDefault="002B0448" w:rsidP="002B0448">
      <w:pPr>
        <w:widowControl w:val="0"/>
        <w:autoSpaceDE w:val="0"/>
        <w:autoSpaceDN w:val="0"/>
        <w:spacing w:after="0" w:line="264" w:lineRule="auto"/>
        <w:ind w:right="1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DC8">
        <w:rPr>
          <w:rFonts w:ascii="Times New Roman" w:eastAsia="Times New Roman" w:hAnsi="Times New Roman" w:cs="Times New Roman"/>
          <w:sz w:val="28"/>
          <w:szCs w:val="28"/>
        </w:rPr>
        <w:t xml:space="preserve">На изучение учебного курса «Математика» отводится 340 часов: в 5 классе – 170 часов (5 часов в неделю), в 6 классе – 170 часов (5 часов в </w:t>
      </w:r>
      <w:r w:rsidRPr="00897DC8">
        <w:rPr>
          <w:rFonts w:ascii="Times New Roman" w:eastAsia="Times New Roman" w:hAnsi="Times New Roman" w:cs="Times New Roman"/>
          <w:spacing w:val="-2"/>
          <w:sz w:val="28"/>
          <w:szCs w:val="28"/>
        </w:rPr>
        <w:t>неделю).</w:t>
      </w: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sz w:val="28"/>
          <w:szCs w:val="28"/>
        </w:rPr>
        <w:t>СОДЕРЖАНИЕ ОБУЧЕНИЯ 5 КЛАСС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t>Натуральные числа и нуль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Сравнение натуральных чисел, сравнение натуральных чисел с нулём.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Способы сравнения. Округление натуральных чисел.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Использование букв для обозначения неизвестного компонента и записи свойств арифметических действий.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Степень с натуральным показателем. Запись числа в виде суммы разрядных слагаемых.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t>Дроби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1910" w:h="16390"/>
          <w:pgMar w:top="1060" w:right="708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lastRenderedPageBreak/>
        <w:t>Арифметические действия с десятичными дробями. Округление десятичных дробей.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 текстовых задач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Решение основных задач на дроби.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Представление данных в виде таблиц, столбчатых диаграмм.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t>Наглядная геометрия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Объём прямоугольного параллелепипеда, куба. Единицы измерения объёма.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sz w:val="28"/>
          <w:szCs w:val="28"/>
        </w:rPr>
        <w:t>6 КЛАСС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t>Натуральные числа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1910" w:h="16390"/>
          <w:pgMar w:top="1060" w:right="708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t>Дроби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Отношение.  Деление  в  данном  отношении.  Масштаб,  пропорция.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Применение пропорций при решении задач.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t>Положительные и отрицательные числа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t>Буквенные выражения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 текстовых задач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1910" w:h="16390"/>
          <w:pgMar w:top="1060" w:right="708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t>Наглядная геометрия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Симметрия: центральная, осевая и зеркальная симметрии. Построение симметричных фигур.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Понятие объёма, единицы измерения объёма. Объём прямоугольного параллелепипеда, куба.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1910" w:h="16390"/>
          <w:pgMar w:top="1060" w:right="708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sz w:val="28"/>
          <w:szCs w:val="28"/>
        </w:rPr>
        <w:t>ЛИЧНОСТНЫЕ РЕЗУЛЬТАТЫ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sz w:val="28"/>
          <w:szCs w:val="28"/>
        </w:rPr>
        <w:t xml:space="preserve">Личностные  результаты  </w:t>
      </w:r>
      <w:r w:rsidRPr="002B0448">
        <w:rPr>
          <w:rFonts w:ascii="Times New Roman" w:eastAsia="Times New Roman" w:hAnsi="Times New Roman" w:cs="Times New Roman"/>
          <w:sz w:val="28"/>
          <w:szCs w:val="28"/>
        </w:rPr>
        <w:t>освоения  программы  учебного  курса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«Математика» характеризуются:</w:t>
      </w:r>
    </w:p>
    <w:p w:rsidR="002B0448" w:rsidRPr="002B0448" w:rsidRDefault="002B0448" w:rsidP="002B0448">
      <w:pPr>
        <w:widowControl w:val="0"/>
        <w:numPr>
          <w:ilvl w:val="0"/>
          <w:numId w:val="16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t>патриотическое воспитание: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2B0448" w:rsidRPr="002B0448" w:rsidRDefault="002B0448" w:rsidP="002B0448">
      <w:pPr>
        <w:widowControl w:val="0"/>
        <w:numPr>
          <w:ilvl w:val="0"/>
          <w:numId w:val="16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t>гражданское и духовно-нравственное воспитание: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2B0448" w:rsidRPr="002B0448" w:rsidRDefault="002B0448" w:rsidP="002B0448">
      <w:pPr>
        <w:widowControl w:val="0"/>
        <w:numPr>
          <w:ilvl w:val="0"/>
          <w:numId w:val="16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t>трудовое воспитание: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2B0448" w:rsidRPr="002B0448" w:rsidRDefault="002B0448" w:rsidP="002B0448">
      <w:pPr>
        <w:widowControl w:val="0"/>
        <w:numPr>
          <w:ilvl w:val="0"/>
          <w:numId w:val="16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t>эстетическое воспитание: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2B0448" w:rsidRPr="002B0448" w:rsidRDefault="002B0448" w:rsidP="002B0448">
      <w:pPr>
        <w:widowControl w:val="0"/>
        <w:numPr>
          <w:ilvl w:val="0"/>
          <w:numId w:val="16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t>ценности научного познания: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1910" w:h="16390"/>
          <w:pgMar w:top="1060" w:right="708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numPr>
          <w:ilvl w:val="0"/>
          <w:numId w:val="16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физическое воспитание, формирование культуры здоровья и эмоционального благополучия: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2B0448" w:rsidRPr="002B0448" w:rsidRDefault="002B0448" w:rsidP="002B0448">
      <w:pPr>
        <w:widowControl w:val="0"/>
        <w:numPr>
          <w:ilvl w:val="0"/>
          <w:numId w:val="16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t>экологическое воспитание: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2B0448" w:rsidRPr="002B0448" w:rsidRDefault="002B0448" w:rsidP="002B0448">
      <w:pPr>
        <w:widowControl w:val="0"/>
        <w:numPr>
          <w:ilvl w:val="0"/>
          <w:numId w:val="16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t>адаптация к изменяющимся условиям социальной и природной среды: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sz w:val="28"/>
          <w:szCs w:val="28"/>
        </w:rPr>
        <w:t>МЕТАПРЕДМЕТНЫЕ РЕЗУЛЬТАТЫ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t>Познавательные универсальные учебные действия Базовые логические действия:</w:t>
      </w:r>
    </w:p>
    <w:p w:rsidR="002B0448" w:rsidRPr="002B0448" w:rsidRDefault="002B0448" w:rsidP="002B0448">
      <w:pPr>
        <w:widowControl w:val="0"/>
        <w:numPr>
          <w:ilvl w:val="0"/>
          <w:numId w:val="19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2B0448" w:rsidRPr="002B0448" w:rsidRDefault="002B0448" w:rsidP="002B0448">
      <w:pPr>
        <w:widowControl w:val="0"/>
        <w:numPr>
          <w:ilvl w:val="0"/>
          <w:numId w:val="19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1910" w:h="16390"/>
          <w:pgMar w:top="1060" w:right="708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numPr>
          <w:ilvl w:val="0"/>
          <w:numId w:val="19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2B0448" w:rsidRPr="002B0448" w:rsidRDefault="002B0448" w:rsidP="002B0448">
      <w:pPr>
        <w:widowControl w:val="0"/>
        <w:numPr>
          <w:ilvl w:val="0"/>
          <w:numId w:val="19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2B0448" w:rsidRPr="002B0448" w:rsidRDefault="002B0448" w:rsidP="002B0448">
      <w:pPr>
        <w:widowControl w:val="0"/>
        <w:numPr>
          <w:ilvl w:val="0"/>
          <w:numId w:val="19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2B0448" w:rsidRPr="002B0448" w:rsidRDefault="002B0448" w:rsidP="002B0448">
      <w:pPr>
        <w:widowControl w:val="0"/>
        <w:numPr>
          <w:ilvl w:val="0"/>
          <w:numId w:val="19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t>Базовые исследовательские действия</w:t>
      </w:r>
      <w:r w:rsidRPr="002B0448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2B0448" w:rsidRPr="002B0448" w:rsidRDefault="002B0448" w:rsidP="002B0448">
      <w:pPr>
        <w:widowControl w:val="0"/>
        <w:numPr>
          <w:ilvl w:val="0"/>
          <w:numId w:val="19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2B0448" w:rsidRPr="002B0448" w:rsidRDefault="002B0448" w:rsidP="002B0448">
      <w:pPr>
        <w:widowControl w:val="0"/>
        <w:numPr>
          <w:ilvl w:val="0"/>
          <w:numId w:val="19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2B0448" w:rsidRPr="002B0448" w:rsidRDefault="002B0448" w:rsidP="002B0448">
      <w:pPr>
        <w:widowControl w:val="0"/>
        <w:numPr>
          <w:ilvl w:val="0"/>
          <w:numId w:val="19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2B0448" w:rsidRPr="002B0448" w:rsidRDefault="002B0448" w:rsidP="002B0448">
      <w:pPr>
        <w:widowControl w:val="0"/>
        <w:numPr>
          <w:ilvl w:val="0"/>
          <w:numId w:val="19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Работа с информацией:</w:t>
      </w:r>
    </w:p>
    <w:p w:rsidR="002B0448" w:rsidRPr="002B0448" w:rsidRDefault="002B0448" w:rsidP="002B0448">
      <w:pPr>
        <w:widowControl w:val="0"/>
        <w:numPr>
          <w:ilvl w:val="0"/>
          <w:numId w:val="19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выявлять недостаточность и избыточность информации, данных, необходимых для решения задачи;</w:t>
      </w:r>
    </w:p>
    <w:p w:rsidR="002B0448" w:rsidRPr="002B0448" w:rsidRDefault="002B0448" w:rsidP="002B0448">
      <w:pPr>
        <w:widowControl w:val="0"/>
        <w:numPr>
          <w:ilvl w:val="0"/>
          <w:numId w:val="19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2B0448" w:rsidRPr="002B0448" w:rsidRDefault="002B0448" w:rsidP="002B0448">
      <w:pPr>
        <w:widowControl w:val="0"/>
        <w:numPr>
          <w:ilvl w:val="0"/>
          <w:numId w:val="19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2B0448" w:rsidRPr="002B0448" w:rsidRDefault="002B0448" w:rsidP="002B0448">
      <w:pPr>
        <w:widowControl w:val="0"/>
        <w:numPr>
          <w:ilvl w:val="0"/>
          <w:numId w:val="19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t>Коммуникативные универсальные учебные действия:</w:t>
      </w:r>
    </w:p>
    <w:p w:rsidR="002B0448" w:rsidRPr="002B0448" w:rsidRDefault="002B0448" w:rsidP="002B0448">
      <w:pPr>
        <w:widowControl w:val="0"/>
        <w:numPr>
          <w:ilvl w:val="0"/>
          <w:numId w:val="19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воспринимать и формулировать суждения в соответствии с условиями и целями общения, ясно, точно, грамотно выражать свою точку зрения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1910" w:h="16390"/>
          <w:pgMar w:top="1060" w:right="708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2B0448" w:rsidRPr="002B0448" w:rsidRDefault="002B0448" w:rsidP="002B0448">
      <w:pPr>
        <w:widowControl w:val="0"/>
        <w:numPr>
          <w:ilvl w:val="0"/>
          <w:numId w:val="19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2B0448" w:rsidRPr="002B0448" w:rsidRDefault="002B0448" w:rsidP="002B0448">
      <w:pPr>
        <w:widowControl w:val="0"/>
        <w:numPr>
          <w:ilvl w:val="0"/>
          <w:numId w:val="19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2B0448" w:rsidRPr="002B0448" w:rsidRDefault="002B0448" w:rsidP="002B0448">
      <w:pPr>
        <w:widowControl w:val="0"/>
        <w:numPr>
          <w:ilvl w:val="0"/>
          <w:numId w:val="19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понимать и использовать преимущества командной и индивидуальной работы при решении учебных математических задач;</w:t>
      </w:r>
    </w:p>
    <w:p w:rsidR="002B0448" w:rsidRPr="002B0448" w:rsidRDefault="002B0448" w:rsidP="002B0448">
      <w:pPr>
        <w:widowControl w:val="0"/>
        <w:numPr>
          <w:ilvl w:val="0"/>
          <w:numId w:val="19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2B0448" w:rsidRPr="002B0448" w:rsidRDefault="002B0448" w:rsidP="002B0448">
      <w:pPr>
        <w:widowControl w:val="0"/>
        <w:numPr>
          <w:ilvl w:val="0"/>
          <w:numId w:val="19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t>Регулятивные универсальные учебные действия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sz w:val="28"/>
          <w:szCs w:val="28"/>
        </w:rPr>
        <w:t>Самоорганизация:</w:t>
      </w:r>
    </w:p>
    <w:p w:rsidR="002B0448" w:rsidRPr="002B0448" w:rsidRDefault="002B0448" w:rsidP="002B0448">
      <w:pPr>
        <w:widowControl w:val="0"/>
        <w:numPr>
          <w:ilvl w:val="0"/>
          <w:numId w:val="19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t>Самоконтроль, эмоциональный интеллект:</w:t>
      </w:r>
    </w:p>
    <w:p w:rsidR="002B0448" w:rsidRPr="002B0448" w:rsidRDefault="002B0448" w:rsidP="002B0448">
      <w:pPr>
        <w:widowControl w:val="0"/>
        <w:numPr>
          <w:ilvl w:val="0"/>
          <w:numId w:val="19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владеть способами самопроверки, самоконтроля процесса и результата решения математической задачи;</w:t>
      </w:r>
    </w:p>
    <w:p w:rsidR="002B0448" w:rsidRPr="002B0448" w:rsidRDefault="002B0448" w:rsidP="002B0448">
      <w:pPr>
        <w:widowControl w:val="0"/>
        <w:numPr>
          <w:ilvl w:val="0"/>
          <w:numId w:val="19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2B0448" w:rsidRPr="002B0448" w:rsidRDefault="002B0448" w:rsidP="002B0448">
      <w:pPr>
        <w:widowControl w:val="0"/>
        <w:numPr>
          <w:ilvl w:val="0"/>
          <w:numId w:val="19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sz w:val="28"/>
          <w:szCs w:val="28"/>
        </w:rPr>
        <w:t>ПРЕДМЕТНЫЕ РЕЗУЛЬТАТЫ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  <w:sectPr w:rsidR="002B0448" w:rsidRPr="002B0448">
          <w:pgSz w:w="11910" w:h="16390"/>
          <w:pgMar w:top="1060" w:right="708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 концу обучения </w:t>
      </w:r>
      <w:r w:rsidRPr="002B0448">
        <w:rPr>
          <w:rFonts w:ascii="Times New Roman" w:eastAsia="Times New Roman" w:hAnsi="Times New Roman" w:cs="Times New Roman"/>
          <w:b/>
          <w:sz w:val="28"/>
          <w:szCs w:val="28"/>
        </w:rPr>
        <w:t xml:space="preserve">в 5 классе </w:t>
      </w:r>
      <w:r w:rsidRPr="002B0448">
        <w:rPr>
          <w:rFonts w:ascii="Times New Roman" w:eastAsia="Times New Roman" w:hAnsi="Times New Roman" w:cs="Times New Roman"/>
          <w:sz w:val="28"/>
          <w:szCs w:val="28"/>
        </w:rPr>
        <w:t>обучающийся получит следующие предметные результаты: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t>Числа и вычисления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Выполнять арифметические действия с натуральными числами, с обыкновенными дробями в простейших случаях.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Выполнять проверку, прикидку результата вычислений. Округлять натуральные числа.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 текстовых задач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Использовать краткие записи, схемы, таблицы, обозначения при решении задач.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t>Наглядная геометрия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Пользоваться геометрическими понятиями: точка, прямая, отрезок, луч, угол, многоугольник, окружность, круг.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Приводить примеры объектов окружающего мира, имеющих форму изученных геометрических фигур.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1910" w:h="16390"/>
          <w:pgMar w:top="1060" w:right="708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Вычислять объём куба, параллелепипеда по заданным измерениям, пользоваться единицами измерения объёма.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Решать несложные задачи на измерение геометрических величин в практических ситуациях.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 xml:space="preserve">К концу обучения </w:t>
      </w:r>
      <w:r w:rsidRPr="002B0448">
        <w:rPr>
          <w:rFonts w:ascii="Times New Roman" w:eastAsia="Times New Roman" w:hAnsi="Times New Roman" w:cs="Times New Roman"/>
          <w:b/>
          <w:sz w:val="28"/>
          <w:szCs w:val="28"/>
        </w:rPr>
        <w:t xml:space="preserve">в 6 классе </w:t>
      </w:r>
      <w:r w:rsidRPr="002B0448">
        <w:rPr>
          <w:rFonts w:ascii="Times New Roman" w:eastAsia="Times New Roman" w:hAnsi="Times New Roman" w:cs="Times New Roman"/>
          <w:sz w:val="28"/>
          <w:szCs w:val="28"/>
        </w:rPr>
        <w:t>обучающийся получит следующие предметные результаты: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t>Числа и вычисления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Соотносить точку на координатной прямой с соответствующим ей числом и изображать числа точками на координатной прямой, находить модуль числа.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Соотносить точки в прямоугольной системе координат с координатами этой точки.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Округлять целые числа и десятичные дроби, находить приближения чисел.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t>Числовые и буквенные выражения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  <w:sectPr w:rsidR="002B0448" w:rsidRPr="002B0448">
          <w:pgSz w:w="11910" w:h="16390"/>
          <w:pgMar w:top="1060" w:right="708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Пользоваться признаками делимости, раскладывать натуральные числа на простые множители.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Пользоваться масштабом, составлять пропорции и отношения.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Находить неизвестный компонент равенства.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 текстовых задач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Решать многошаговые текстовые задачи арифметическим способом.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Составлять буквенные выражения по условию задачи.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Представлять информацию с помощью таблиц, линейной и столбчатой диаграмм.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bCs/>
          <w:sz w:val="28"/>
          <w:szCs w:val="28"/>
        </w:rPr>
        <w:t>Наглядная геометрия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Находить величины углов измерением с помощью транспортира, строить углы заданной величины, пользоваться при решении задач градусной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1910" w:h="16390"/>
          <w:pgMar w:top="1060" w:right="708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lastRenderedPageBreak/>
        <w:t>мерой углов, распознавать на чертежах острый, прямой, развёрнутый и тупой углы.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Изображать на клетчатой бумаге прямоугольный параллелепипед.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Вычислять объём прямоугольного параллелепипеда, куба, пользоваться основными единицами измерения объёма;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Решать несложные задачи на нахождение геометрических величин в практических ситуациях.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1910" w:h="16390"/>
          <w:pgMar w:top="1060" w:right="708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ТЕМАТИЧЕСКОЕ ПЛАНИРОВАНИЕ 5 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12"/>
        <w:gridCol w:w="4501"/>
        <w:gridCol w:w="1610"/>
        <w:gridCol w:w="1841"/>
        <w:gridCol w:w="1910"/>
        <w:gridCol w:w="2813"/>
      </w:tblGrid>
      <w:tr w:rsidR="002B0448" w:rsidRPr="002B0448" w:rsidTr="00266979">
        <w:trPr>
          <w:trHeight w:val="362"/>
        </w:trPr>
        <w:tc>
          <w:tcPr>
            <w:tcW w:w="1212" w:type="dxa"/>
            <w:vMerge w:val="restart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501" w:type="dxa"/>
            <w:vMerge w:val="restart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Наименование разделов и тем программы</w:t>
            </w:r>
          </w:p>
        </w:tc>
        <w:tc>
          <w:tcPr>
            <w:tcW w:w="5361" w:type="dxa"/>
            <w:gridSpan w:val="3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813" w:type="dxa"/>
            <w:vMerge w:val="restart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Электронные (цифровые)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образовательные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ресурсы</w:t>
            </w:r>
          </w:p>
        </w:tc>
      </w:tr>
      <w:tr w:rsidR="002B0448" w:rsidRPr="002B0448" w:rsidTr="00266979">
        <w:trPr>
          <w:trHeight w:val="947"/>
        </w:trPr>
        <w:tc>
          <w:tcPr>
            <w:tcW w:w="1212" w:type="dxa"/>
            <w:vMerge/>
            <w:tcBorders>
              <w:top w:val="nil"/>
            </w:tcBorders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1" w:type="dxa"/>
            <w:vMerge/>
            <w:tcBorders>
              <w:top w:val="nil"/>
            </w:tcBorders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Контрольные работы</w:t>
            </w:r>
          </w:p>
        </w:tc>
        <w:tc>
          <w:tcPr>
            <w:tcW w:w="19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Практические работы</w:t>
            </w:r>
          </w:p>
        </w:tc>
        <w:tc>
          <w:tcPr>
            <w:tcW w:w="2813" w:type="dxa"/>
            <w:vMerge/>
            <w:tcBorders>
              <w:top w:val="nil"/>
            </w:tcBorders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9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0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6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84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Библиотека ЦОК</w:t>
            </w:r>
          </w:p>
          <w:p w:rsidR="002B0448" w:rsidRPr="00F04F66" w:rsidRDefault="00230AF3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hyperlink r:id="rId8"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https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://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m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edsoo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ru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/7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f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4131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ce</w:t>
              </w:r>
            </w:hyperlink>
          </w:p>
        </w:tc>
      </w:tr>
      <w:tr w:rsidR="002B0448" w:rsidRPr="002B0448" w:rsidTr="00266979">
        <w:trPr>
          <w:trHeight w:val="679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0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Наглядная геометрия. Линии на плоскости</w:t>
            </w:r>
          </w:p>
        </w:tc>
        <w:tc>
          <w:tcPr>
            <w:tcW w:w="16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4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1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Библиотека ЦОК</w:t>
            </w:r>
          </w:p>
          <w:p w:rsidR="002B0448" w:rsidRPr="00F04F66" w:rsidRDefault="00230AF3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hyperlink r:id="rId9"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https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://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m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edsoo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ru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/7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f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4131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ce</w:t>
              </w:r>
            </w:hyperlink>
          </w:p>
        </w:tc>
      </w:tr>
      <w:tr w:rsidR="002B0448" w:rsidRPr="002B0448" w:rsidTr="00266979">
        <w:trPr>
          <w:trHeight w:val="655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0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Наглядная геометрия. Многоугольники</w:t>
            </w:r>
          </w:p>
        </w:tc>
        <w:tc>
          <w:tcPr>
            <w:tcW w:w="16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4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1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Библиотека ЦОК</w:t>
            </w:r>
          </w:p>
          <w:p w:rsidR="002B0448" w:rsidRPr="00F04F66" w:rsidRDefault="00230AF3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hyperlink r:id="rId10"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https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://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m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edsoo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ru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/7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f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4131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ce</w:t>
              </w:r>
            </w:hyperlink>
          </w:p>
        </w:tc>
      </w:tr>
      <w:tr w:rsidR="002B0448" w:rsidRPr="002B0448" w:rsidTr="00266979">
        <w:trPr>
          <w:trHeight w:val="678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0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6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4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1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Библиотека ЦОК</w:t>
            </w:r>
          </w:p>
          <w:p w:rsidR="002B0448" w:rsidRPr="00F04F66" w:rsidRDefault="00230AF3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hyperlink r:id="rId11"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https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://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m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edsoo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ru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/7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f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4131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ce</w:t>
              </w:r>
            </w:hyperlink>
          </w:p>
        </w:tc>
      </w:tr>
      <w:tr w:rsidR="002B0448" w:rsidRPr="002B0448" w:rsidTr="00266979">
        <w:trPr>
          <w:trHeight w:val="652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0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Обыкновенные дроби</w:t>
            </w:r>
          </w:p>
        </w:tc>
        <w:tc>
          <w:tcPr>
            <w:tcW w:w="16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84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1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Библиотека ЦОК</w:t>
            </w:r>
          </w:p>
          <w:p w:rsidR="002B0448" w:rsidRPr="00F04F66" w:rsidRDefault="00230AF3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hyperlink r:id="rId12"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https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://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m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edsoo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ru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/7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f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4131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ce</w:t>
              </w:r>
            </w:hyperlink>
          </w:p>
        </w:tc>
      </w:tr>
      <w:tr w:rsidR="002B0448" w:rsidRPr="002B0448" w:rsidTr="00266979">
        <w:trPr>
          <w:trHeight w:val="655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0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Десятичные дроби</w:t>
            </w:r>
          </w:p>
        </w:tc>
        <w:tc>
          <w:tcPr>
            <w:tcW w:w="16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84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1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Библиотека ЦОК</w:t>
            </w:r>
          </w:p>
          <w:p w:rsidR="002B0448" w:rsidRPr="00F04F66" w:rsidRDefault="00230AF3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hyperlink r:id="rId13"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https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://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m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edsoo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ru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/7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f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4131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ce</w:t>
              </w:r>
            </w:hyperlink>
          </w:p>
        </w:tc>
      </w:tr>
      <w:tr w:rsidR="002B0448" w:rsidRPr="002B0448" w:rsidTr="00266979">
        <w:trPr>
          <w:trHeight w:val="652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0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Повторение и обобщение</w:t>
            </w:r>
          </w:p>
        </w:tc>
        <w:tc>
          <w:tcPr>
            <w:tcW w:w="16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4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Библиотека ЦОК</w:t>
            </w:r>
          </w:p>
          <w:p w:rsidR="002B0448" w:rsidRPr="00F04F66" w:rsidRDefault="00230AF3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hyperlink r:id="rId14"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https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://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m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edsoo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ru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/7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f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4131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ce</w:t>
              </w:r>
            </w:hyperlink>
          </w:p>
        </w:tc>
      </w:tr>
      <w:tr w:rsidR="002B0448" w:rsidRPr="002B0448" w:rsidTr="00266979">
        <w:trPr>
          <w:trHeight w:val="552"/>
        </w:trPr>
        <w:tc>
          <w:tcPr>
            <w:tcW w:w="5713" w:type="dxa"/>
            <w:gridSpan w:val="2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6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184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1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6390" w:h="11910" w:orient="landscape"/>
          <w:pgMar w:top="1060" w:right="850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6 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12"/>
        <w:gridCol w:w="4501"/>
        <w:gridCol w:w="1610"/>
        <w:gridCol w:w="1841"/>
        <w:gridCol w:w="1910"/>
        <w:gridCol w:w="2837"/>
      </w:tblGrid>
      <w:tr w:rsidR="002B0448" w:rsidRPr="002B0448" w:rsidTr="00266979">
        <w:trPr>
          <w:trHeight w:val="362"/>
        </w:trPr>
        <w:tc>
          <w:tcPr>
            <w:tcW w:w="1212" w:type="dxa"/>
            <w:vMerge w:val="restart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501" w:type="dxa"/>
            <w:vMerge w:val="restart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Наименование разделов и тем программы</w:t>
            </w:r>
          </w:p>
        </w:tc>
        <w:tc>
          <w:tcPr>
            <w:tcW w:w="5361" w:type="dxa"/>
            <w:gridSpan w:val="3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837" w:type="dxa"/>
            <w:vMerge w:val="restart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Электронные (цифровые)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образовательные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ресурсы</w:t>
            </w:r>
          </w:p>
        </w:tc>
      </w:tr>
      <w:tr w:rsidR="002B0448" w:rsidRPr="002B0448" w:rsidTr="00266979">
        <w:trPr>
          <w:trHeight w:val="947"/>
        </w:trPr>
        <w:tc>
          <w:tcPr>
            <w:tcW w:w="1212" w:type="dxa"/>
            <w:vMerge/>
            <w:tcBorders>
              <w:top w:val="nil"/>
            </w:tcBorders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1" w:type="dxa"/>
            <w:vMerge/>
            <w:tcBorders>
              <w:top w:val="nil"/>
            </w:tcBorders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84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Контрольные работы</w:t>
            </w:r>
          </w:p>
        </w:tc>
        <w:tc>
          <w:tcPr>
            <w:tcW w:w="19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Практические работы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52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0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Натуральные числа</w:t>
            </w:r>
          </w:p>
        </w:tc>
        <w:tc>
          <w:tcPr>
            <w:tcW w:w="16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84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Библиотека ЦОК</w:t>
            </w:r>
          </w:p>
          <w:p w:rsidR="002B0448" w:rsidRPr="00F04F66" w:rsidRDefault="00230AF3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hyperlink r:id="rId15"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https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://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m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edsoo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ru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/7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f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414736</w:t>
              </w:r>
            </w:hyperlink>
          </w:p>
        </w:tc>
      </w:tr>
      <w:tr w:rsidR="002B0448" w:rsidRPr="002B0448" w:rsidTr="00266979">
        <w:trPr>
          <w:trHeight w:val="679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0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Наглядная геометрия. Прямые на плоскости</w:t>
            </w:r>
          </w:p>
        </w:tc>
        <w:tc>
          <w:tcPr>
            <w:tcW w:w="16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Библиотека ЦОК</w:t>
            </w:r>
          </w:p>
          <w:p w:rsidR="002B0448" w:rsidRPr="00F04F66" w:rsidRDefault="00230AF3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hyperlink r:id="rId16"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https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://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m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edsoo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ru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/7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f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414736</w:t>
              </w:r>
            </w:hyperlink>
          </w:p>
        </w:tc>
      </w:tr>
      <w:tr w:rsidR="002B0448" w:rsidRPr="002B0448" w:rsidTr="00266979">
        <w:trPr>
          <w:trHeight w:val="652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0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Дроби</w:t>
            </w:r>
          </w:p>
        </w:tc>
        <w:tc>
          <w:tcPr>
            <w:tcW w:w="16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84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Библиотека ЦОК</w:t>
            </w:r>
          </w:p>
          <w:p w:rsidR="002B0448" w:rsidRPr="00F04F66" w:rsidRDefault="00230AF3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hyperlink r:id="rId17"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https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://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m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edsoo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ru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/7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f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414736</w:t>
              </w:r>
            </w:hyperlink>
          </w:p>
        </w:tc>
      </w:tr>
      <w:tr w:rsidR="002B0448" w:rsidRPr="002B0448" w:rsidTr="00266979">
        <w:trPr>
          <w:trHeight w:val="655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0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Наглядная геометрия. Симметрия</w:t>
            </w:r>
          </w:p>
        </w:tc>
        <w:tc>
          <w:tcPr>
            <w:tcW w:w="16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Библиотека ЦОК</w:t>
            </w:r>
          </w:p>
          <w:p w:rsidR="002B0448" w:rsidRPr="00F04F66" w:rsidRDefault="00230AF3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hyperlink r:id="rId18"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https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://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m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edsoo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ru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/7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f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414736</w:t>
              </w:r>
            </w:hyperlink>
          </w:p>
        </w:tc>
      </w:tr>
      <w:tr w:rsidR="002B0448" w:rsidRPr="002B0448" w:rsidTr="00266979">
        <w:trPr>
          <w:trHeight w:val="652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0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Выражения с буквами</w:t>
            </w:r>
          </w:p>
        </w:tc>
        <w:tc>
          <w:tcPr>
            <w:tcW w:w="16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84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Библиотека ЦОК</w:t>
            </w:r>
          </w:p>
          <w:p w:rsidR="002B0448" w:rsidRPr="00F04F66" w:rsidRDefault="00230AF3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hyperlink r:id="rId19"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https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://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m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edsoo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ru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/7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f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414736</w:t>
              </w:r>
            </w:hyperlink>
          </w:p>
        </w:tc>
      </w:tr>
      <w:tr w:rsidR="002B0448" w:rsidRPr="002B0448" w:rsidTr="00266979">
        <w:trPr>
          <w:trHeight w:val="678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0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Наглядная геометрия. Фигуры на плоскости</w:t>
            </w:r>
          </w:p>
        </w:tc>
        <w:tc>
          <w:tcPr>
            <w:tcW w:w="16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Библиотека ЦОК</w:t>
            </w:r>
          </w:p>
          <w:p w:rsidR="002B0448" w:rsidRPr="00F04F66" w:rsidRDefault="00230AF3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hyperlink r:id="rId20"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https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://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m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edsoo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ru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/7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f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414736</w:t>
              </w:r>
            </w:hyperlink>
          </w:p>
        </w:tc>
      </w:tr>
      <w:tr w:rsidR="002B0448" w:rsidRPr="002B0448" w:rsidTr="00266979">
        <w:trPr>
          <w:trHeight w:val="655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0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Положительные и отрицательные числа</w:t>
            </w:r>
          </w:p>
        </w:tc>
        <w:tc>
          <w:tcPr>
            <w:tcW w:w="16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84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Библиотека ЦОК</w:t>
            </w:r>
          </w:p>
          <w:p w:rsidR="002B0448" w:rsidRPr="00F04F66" w:rsidRDefault="00230AF3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hyperlink r:id="rId21"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https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://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m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edsoo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ru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/7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f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414736</w:t>
              </w:r>
            </w:hyperlink>
          </w:p>
        </w:tc>
      </w:tr>
      <w:tr w:rsidR="002B0448" w:rsidRPr="002B0448" w:rsidTr="00266979">
        <w:trPr>
          <w:trHeight w:val="652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50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Представление данных</w:t>
            </w:r>
          </w:p>
        </w:tc>
        <w:tc>
          <w:tcPr>
            <w:tcW w:w="16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4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Библиотека ЦОК</w:t>
            </w:r>
          </w:p>
          <w:p w:rsidR="002B0448" w:rsidRPr="00F04F66" w:rsidRDefault="00230AF3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hyperlink r:id="rId22"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https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://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m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edsoo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ru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/7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f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414736</w:t>
              </w:r>
            </w:hyperlink>
          </w:p>
        </w:tc>
      </w:tr>
      <w:tr w:rsidR="002B0448" w:rsidRPr="002B0448" w:rsidTr="00266979">
        <w:trPr>
          <w:trHeight w:val="679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450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6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4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3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Библиотека ЦОК</w:t>
            </w:r>
          </w:p>
          <w:p w:rsidR="002B0448" w:rsidRPr="00F04F66" w:rsidRDefault="00230AF3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hyperlink r:id="rId23"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https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://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m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edsoo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ru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/7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f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414736</w:t>
              </w:r>
            </w:hyperlink>
          </w:p>
        </w:tc>
      </w:tr>
      <w:tr w:rsidR="002B0448" w:rsidRPr="002B0448" w:rsidTr="00266979">
        <w:trPr>
          <w:trHeight w:val="681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50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Повторение, обобщение, систематизация</w:t>
            </w:r>
          </w:p>
        </w:tc>
        <w:tc>
          <w:tcPr>
            <w:tcW w:w="16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4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Библиотека ЦОК</w:t>
            </w:r>
          </w:p>
          <w:p w:rsidR="002B0448" w:rsidRPr="00F04F66" w:rsidRDefault="00230AF3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hyperlink r:id="rId24"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https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://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m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edsoo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.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ru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/7</w:t>
              </w:r>
              <w:r w:rsidR="002B0448" w:rsidRPr="002B0448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</w:rPr>
                <w:t>f</w:t>
              </w:r>
              <w:r w:rsidR="002B0448" w:rsidRPr="00F04F66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val="ru-RU"/>
                </w:rPr>
                <w:t>414736</w:t>
              </w:r>
            </w:hyperlink>
          </w:p>
        </w:tc>
      </w:tr>
      <w:tr w:rsidR="002B0448" w:rsidRPr="002B0448" w:rsidTr="00266979">
        <w:trPr>
          <w:trHeight w:val="549"/>
        </w:trPr>
        <w:tc>
          <w:tcPr>
            <w:tcW w:w="5713" w:type="dxa"/>
            <w:gridSpan w:val="2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6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184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8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6390" w:h="11910" w:orient="landscape"/>
          <w:pgMar w:top="1060" w:right="850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ПОУРОЧНОЕ ПЛАНИРОВАНИЕ 5 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5187"/>
        <w:gridCol w:w="1478"/>
        <w:gridCol w:w="2019"/>
        <w:gridCol w:w="2081"/>
        <w:gridCol w:w="1437"/>
      </w:tblGrid>
      <w:tr w:rsidR="002B0448" w:rsidRPr="002B0448" w:rsidTr="00266979">
        <w:trPr>
          <w:trHeight w:val="362"/>
        </w:trPr>
        <w:tc>
          <w:tcPr>
            <w:tcW w:w="1010" w:type="dxa"/>
            <w:vMerge w:val="restart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87" w:type="dxa"/>
            <w:vMerge w:val="restart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5578" w:type="dxa"/>
            <w:gridSpan w:val="3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437" w:type="dxa"/>
            <w:vMerge w:val="restart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Тип урока</w:t>
            </w:r>
          </w:p>
        </w:tc>
      </w:tr>
      <w:tr w:rsidR="002B0448" w:rsidRPr="002B0448" w:rsidTr="00266979">
        <w:trPr>
          <w:trHeight w:val="679"/>
        </w:trPr>
        <w:tc>
          <w:tcPr>
            <w:tcW w:w="1010" w:type="dxa"/>
            <w:vMerge/>
            <w:tcBorders>
              <w:top w:val="nil"/>
            </w:tcBorders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87" w:type="dxa"/>
            <w:vMerge/>
            <w:tcBorders>
              <w:top w:val="nil"/>
            </w:tcBorders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Контрольные работы</w:t>
            </w: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Практические работы</w:t>
            </w:r>
          </w:p>
        </w:tc>
        <w:tc>
          <w:tcPr>
            <w:tcW w:w="1437" w:type="dxa"/>
            <w:vMerge/>
            <w:tcBorders>
              <w:top w:val="nil"/>
            </w:tcBorders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9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Представление числовой информации в таблицах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Цифры и числа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Многозначные числа. Решение задач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Отрезок и его длина. Ломаная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Многоугольник. Периметр многоугольника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Плоскость и прямая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Луч и угол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Шкалы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Координатная прямая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Сравнение натуральных чисел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Округление натуральных чисел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81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Представление числовой информации в столбчатых диаграммах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Римская нумерация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Урок обобщения и систематизации знаний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59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Контрольная работа № 1.(Входная работа)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Сложение натуральных чисел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Свойства сложения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59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Вычитание натуральных чисел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6390" w:h="11910" w:orient="landscape"/>
          <w:pgMar w:top="1060" w:right="850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5187"/>
        <w:gridCol w:w="1478"/>
        <w:gridCol w:w="2019"/>
        <w:gridCol w:w="2081"/>
        <w:gridCol w:w="1437"/>
      </w:tblGrid>
      <w:tr w:rsidR="002B0448" w:rsidRPr="002B0448" w:rsidTr="00266979">
        <w:trPr>
          <w:trHeight w:val="364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Свойства вычитания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Числовые и буквенные выражения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Вычисление значений выражения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Уравнение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уравнения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Математическая модель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задач с помощью уравнений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Умножение натуральных чисел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Свойства умножения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Деление натуральных чисел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Деление с остатком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5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Упрощение выражений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Распределительное свойство умножения относительно сложения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Распределительное свойство умножения относительно вычитания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примеров и задач по теме "Упрощение выражений"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5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Порядок действий в вычислениях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текстовых задач на все арифметические действия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текстовых задач на движение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текстовых задач на покупки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59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Урок обобщения и систематизации знаний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6390" w:h="11910" w:orient="landscape"/>
          <w:pgMar w:top="1100" w:right="850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5187"/>
        <w:gridCol w:w="1478"/>
        <w:gridCol w:w="2019"/>
        <w:gridCol w:w="2081"/>
        <w:gridCol w:w="1437"/>
      </w:tblGrid>
      <w:tr w:rsidR="002B0448" w:rsidRPr="002B0448" w:rsidTr="00266979">
        <w:trPr>
          <w:trHeight w:val="364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Контрольная работа № 2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Степень с натуральным показателем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Запись числа в виде суммы разрядных слагаемых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Делители и кратные. Простые и составные числа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Свойства делимости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Признак делимости на 2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Признак делимости на 5 и 10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4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Признак делимости на 3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Признак делимости на 9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9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Решение задач по теме "Делители и кратные. </w:t>
            </w: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Признаки делимости"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Формулы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Площадь. Единицы измерения площадей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Треугольник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Урок обобщения и систематизации знаний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Контрольная работа № 3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Формула площади прямоугольника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81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Площадь многоугольников, составленных из прямоугольников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Геометрия на клетчатой бумаге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995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Практическая работа "Построение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прямоугольника с заданными сторонами на нелинованной бумаге"</w:t>
            </w:r>
          </w:p>
        </w:tc>
        <w:tc>
          <w:tcPr>
            <w:tcW w:w="1478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Прямоугольный параллелепипед, куб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59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Объемы. Единицы измерения объема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6390" w:h="11910" w:orient="landscape"/>
          <w:pgMar w:top="1100" w:right="850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5187"/>
        <w:gridCol w:w="1478"/>
        <w:gridCol w:w="2019"/>
        <w:gridCol w:w="2081"/>
        <w:gridCol w:w="1437"/>
      </w:tblGrid>
      <w:tr w:rsidR="002B0448" w:rsidRPr="002B0448" w:rsidTr="00266979">
        <w:trPr>
          <w:trHeight w:val="364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 прямоугольного параллелепипеда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Развертка параллелепипеда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Развертка куба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 "Развертка куба"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Окружность и круг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9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Практическая работа "Построение узора из окружностей"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Шар и цилиндр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Дробь - способ записи части величины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Обыкновенные дроби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4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Изображение дробей на координатной прямой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задач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Сравнение дробей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9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Сравнение дробей с помощью координатной прямой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Правильные и неправильные дроби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Правило сложения дробей с одинаковым знаменателем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Сложение дробей с одинаковым знаменателем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8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Правило вычитания дробей с одинаковым знаменателем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Вычитание дробей с одинаковым знаменателем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Деление натуральных чисел и дроби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59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Смешанные числа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6390" w:h="11910" w:orient="landscape"/>
          <w:pgMar w:top="1100" w:right="850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5187"/>
        <w:gridCol w:w="1478"/>
        <w:gridCol w:w="2019"/>
        <w:gridCol w:w="2081"/>
        <w:gridCol w:w="1437"/>
      </w:tblGrid>
      <w:tr w:rsidR="002B0448" w:rsidRPr="002B0448" w:rsidTr="00266979">
        <w:trPr>
          <w:trHeight w:val="364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Смешанные числа. Алгоритмы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Сложение смешанных чисел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Вычитание смешанных чисел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Урок обобщения и систематизации знаний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Контрольная работа № 4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Основное свойство дроби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Сокращение дробей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Приведение дроби к новому знаменателю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Общий знаменатель и дополнительный множитель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Приведение дробей к общему знаменателю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4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примеров и задач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Сравнение дробей с разными знаменателями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9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Сравнение дробей с разными знаменателями на чертежах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Сложение дробей с разными знаменателями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примеров на сложение дробей с разными знаменателями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81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задач на сложение дробей с разными знаменателями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Вычитание дробей с разными знаменателями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9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примеров на вычитание дробей с разными знаменателями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задач на вычитание дробей с разными знаменателями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102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Урок обобщения и систематизации знаний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59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Контрольная работа № 5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6390" w:h="11910" w:orient="landscape"/>
          <w:pgMar w:top="1100" w:right="850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5187"/>
        <w:gridCol w:w="1478"/>
        <w:gridCol w:w="2019"/>
        <w:gridCol w:w="2081"/>
        <w:gridCol w:w="1437"/>
      </w:tblGrid>
      <w:tr w:rsidR="002B0448" w:rsidRPr="002B0448" w:rsidTr="00266979">
        <w:trPr>
          <w:trHeight w:val="364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Умножение дроби на натуральное число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Умножение дробей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Нахождение части целого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задач на нахождение части целого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9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Упрощение выражений, нахождение значений выражений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Взаимно обратные числа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4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Деление дробей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Нахождение целого по его части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9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задач на нахождение целого по его части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текстовых задач, содержащих дроби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Практическая работа "Арифметические действия с обыкновенными дробями"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задачи на дроби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Урок обобщения и систематизации знаний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4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Контрольная работа № 6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Десятичная запись дробей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9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Представление десятичной дроби в виде обыкновенной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9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Изображение десятичных дробей точками на числовой прямой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Сравнение десятичных дробей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Сложение десятичных дробей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59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124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примеров на сложение десятичных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6390" w:h="11910" w:orient="landscape"/>
          <w:pgMar w:top="1100" w:right="850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5187"/>
        <w:gridCol w:w="1478"/>
        <w:gridCol w:w="2019"/>
        <w:gridCol w:w="2081"/>
        <w:gridCol w:w="1437"/>
      </w:tblGrid>
      <w:tr w:rsidR="002B0448" w:rsidRPr="002B0448" w:rsidTr="00266979">
        <w:trPr>
          <w:trHeight w:val="364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дробей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задач на сложение десятичных дробей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Вычитание десятичных дробей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примеров на вычитание десятичных дробей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8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задач на вычитание десятичных дробей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Урок обобщения и систематизации знаний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Контрольная работа № 7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Округление чисел. Прикидка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Приближенное значение числа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9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Умножение десятичной дроби на натуральное число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81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Умножение десятичной дроби на 10, 100, 1000 и т.д.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9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Деление десятичной дроби на натуральное число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Деление десятичной дроби на 10, 100, 1000 и т.д.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Умножение на десятичную дробь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Умножение на 0,1; 0,01; 0,001 и т.д.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81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примеров на умножение на десятичную дробь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задач на умножение на десятичную дробь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59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Деление на десятичную дробь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6390" w:h="11910" w:orient="landscape"/>
          <w:pgMar w:top="1100" w:right="850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5187"/>
        <w:gridCol w:w="1478"/>
        <w:gridCol w:w="2019"/>
        <w:gridCol w:w="2081"/>
        <w:gridCol w:w="1437"/>
      </w:tblGrid>
      <w:tr w:rsidR="002B0448" w:rsidRPr="002B0448" w:rsidTr="00266979">
        <w:trPr>
          <w:trHeight w:val="364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Деление на 0,1;0,01;0,001 и т.д.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примеров на деление на десятичную дробь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задач на деление на десятичную дробь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Урок обобщения и систематизации знаний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Контрольная работа № 8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81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Арифметические действия с десятичными дробями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примеров на арифметические действия с десятичными дробями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9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Десятичные дроби: упрощение выражений, нахождение значений выражений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81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уравнений на арифметические действия с десятичными дробями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9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задач на арифметические действия с десятичными дробями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Калькулятор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 "Десятичные дроби"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Виды углов. Чертежный треугольник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Измерение углов. Транспортир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 "Построение углов"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157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Урок обобщения и систематизации знаний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81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Урок закрепления и повторения пройденного материала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6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Повторение. Арифметические действия с натуральными числами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6390" w:h="11910" w:orient="landscape"/>
          <w:pgMar w:top="1100" w:right="850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5187"/>
        <w:gridCol w:w="1478"/>
        <w:gridCol w:w="2019"/>
        <w:gridCol w:w="2081"/>
        <w:gridCol w:w="1437"/>
      </w:tblGrid>
      <w:tr w:rsidR="002B0448" w:rsidRPr="002B0448" w:rsidTr="00266979">
        <w:trPr>
          <w:trHeight w:val="681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Повторение. Арифметические действия с обыкновенными дробями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995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Повторение. Решение задач на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арифметические действия с натуральными числами и обыкновенными дробями</w:t>
            </w:r>
          </w:p>
        </w:tc>
        <w:tc>
          <w:tcPr>
            <w:tcW w:w="1478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81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Повторение. Арифметические действия с десятичными дробями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996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Повторение. Решение задач на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арифметические действия с десятичными дробями</w:t>
            </w:r>
          </w:p>
        </w:tc>
        <w:tc>
          <w:tcPr>
            <w:tcW w:w="1478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518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Урок обобщения и систематизации знаний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Итоговая контрольная работа №9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Резерв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5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Резерв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168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Резерв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169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Резерв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1010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518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Резерв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551"/>
        </w:trPr>
        <w:tc>
          <w:tcPr>
            <w:tcW w:w="6197" w:type="dxa"/>
            <w:gridSpan w:val="2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478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201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08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3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6390" w:h="11910" w:orient="landscape"/>
          <w:pgMar w:top="1100" w:right="850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6 КЛАСС</w:t>
      </w: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5223"/>
        <w:gridCol w:w="1444"/>
        <w:gridCol w:w="1992"/>
        <w:gridCol w:w="2057"/>
        <w:gridCol w:w="1411"/>
      </w:tblGrid>
      <w:tr w:rsidR="002B0448" w:rsidRPr="002B0448" w:rsidTr="00266979">
        <w:trPr>
          <w:trHeight w:val="362"/>
        </w:trPr>
        <w:tc>
          <w:tcPr>
            <w:tcW w:w="974" w:type="dxa"/>
            <w:vMerge w:val="restart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23" w:type="dxa"/>
            <w:vMerge w:val="restart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5493" w:type="dxa"/>
            <w:gridSpan w:val="3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411" w:type="dxa"/>
            <w:vMerge w:val="restart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Тип урока</w:t>
            </w:r>
          </w:p>
        </w:tc>
      </w:tr>
      <w:tr w:rsidR="002B0448" w:rsidRPr="002B0448" w:rsidTr="00266979">
        <w:trPr>
          <w:trHeight w:val="678"/>
        </w:trPr>
        <w:tc>
          <w:tcPr>
            <w:tcW w:w="974" w:type="dxa"/>
            <w:vMerge/>
            <w:tcBorders>
              <w:top w:val="nil"/>
            </w:tcBorders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3" w:type="dxa"/>
            <w:vMerge/>
            <w:tcBorders>
              <w:top w:val="nil"/>
            </w:tcBorders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Контрольные работы</w:t>
            </w: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Практические работы</w:t>
            </w:r>
          </w:p>
        </w:tc>
        <w:tc>
          <w:tcPr>
            <w:tcW w:w="1411" w:type="dxa"/>
            <w:vMerge/>
            <w:tcBorders>
              <w:top w:val="nil"/>
            </w:tcBorders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Повторение курса 5 класса. Натуральные числа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81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Повторение курса 5 класса. Обыкновенные дроби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Повторение курса 5 класса. Десятичные дроби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Повторение курса 5 класса. Геометрические фигуры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Среднее арифметическое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Проценты. Нахождение процентов от числа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Нахождение числа по его процентам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Нахождение процентного отношения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задач на тему "Проценты"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Круговые диаграммы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81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Представление числовой информации в круговых диаграммах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Виды треугольников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Урок обобщения и систематизации знаний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Контрольная работа № 1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Простые и составные числа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Разложение числа на простые множители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тренировочных задач на тему "Разложение числа на простые множители"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59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Наибольший общий делитель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6390" w:h="11910" w:orient="landscape"/>
          <w:pgMar w:top="1060" w:right="850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5223"/>
        <w:gridCol w:w="1444"/>
        <w:gridCol w:w="1992"/>
        <w:gridCol w:w="2057"/>
        <w:gridCol w:w="1411"/>
      </w:tblGrid>
      <w:tr w:rsidR="002B0448" w:rsidRPr="002B0448" w:rsidTr="00266979">
        <w:trPr>
          <w:trHeight w:val="364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Алгоритм нахождения НОД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Взаимно простые числа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задач на нахождение НОД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413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Наименьшее общее кратное натуральных чисел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Алгоритм нахождения НОК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задач на нахождение НОК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Нахождение НОД и НОК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Урок обобщения и систематизации знаний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Контрольная работа № 2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Наименьший общий знаменатель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81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Приведение дробей к наименьшему общему знаменателю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Сравнение обыкновенных дробей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Сложение обыкновенных дробей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примеров на сложение обыкновенных дробей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81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текстовых задач на сложение обыкновенных дробей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Вычитание обыкновенных дробей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9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примеров на вычитание обыкновенных дробей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9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текстовых задач на вычитание обыкновенных дробей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Действие сложения смешанных чисел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Действие вычитания смешанных чисел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59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примеров на действия сложения и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6390" w:h="11910" w:orient="landscape"/>
          <w:pgMar w:top="1100" w:right="850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5223"/>
        <w:gridCol w:w="1444"/>
        <w:gridCol w:w="1992"/>
        <w:gridCol w:w="2057"/>
        <w:gridCol w:w="1411"/>
      </w:tblGrid>
      <w:tr w:rsidR="002B0448" w:rsidRPr="002B0448" w:rsidTr="00266979">
        <w:trPr>
          <w:trHeight w:val="364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вычитания смешанных чисел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текстовых задач на действия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сложения и вычитания смешанных чисел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Урок обобщения и систематизации знаний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Контрольная работа № 3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Действие умножения смешанных чисел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9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примеров на действие умножения смешанных чисел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Нахождение дроби от числа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81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Нахождение дроби от числа. Решение текстовых задач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9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Распределительное свойство умножения относительно сложения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81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Распределительное свойство умножения относительно вычитания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9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Применение распределительного свойства умножения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Действие деления смешанных чисел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9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примеров на действие деления смешанных чисел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Нахождение числа по его дроби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4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Основные задачи на дроби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Урок обобщения и систематизации знаний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59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Контрольная работа № 4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6390" w:h="11910" w:orient="landscape"/>
          <w:pgMar w:top="1100" w:right="850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5223"/>
        <w:gridCol w:w="1444"/>
        <w:gridCol w:w="1992"/>
        <w:gridCol w:w="2057"/>
        <w:gridCol w:w="1411"/>
      </w:tblGrid>
      <w:tr w:rsidR="002B0448" w:rsidRPr="002B0448" w:rsidTr="00266979">
        <w:trPr>
          <w:trHeight w:val="364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Дробные выражения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Нахождение значения дробного выражения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Буквенные выражения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Нахождение значений выражений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Арифметические действия со смешанными числами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Призма и пирамида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Отношения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Пропорция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задач на отношения и пропорции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Прямая пропорциональная зависимости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4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Обратная пропорциональная зависимость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Масштаб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9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задач на отношения, пропорции и масштаб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Урок обобщения и систематизации знаний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Контрольная работа № 5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Осевая и центральная симметрии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Построение симметричных фигур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Симметрия в пространстве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 "Осевая симметрия"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Длина окружности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81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Практическая работа "Отношение длины окружности к ее диаметру"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Площадь круга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59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 "Площадь круга"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6390" w:h="11910" w:orient="landscape"/>
          <w:pgMar w:top="1100" w:right="850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5223"/>
        <w:gridCol w:w="1444"/>
        <w:gridCol w:w="1992"/>
        <w:gridCol w:w="2057"/>
        <w:gridCol w:w="1411"/>
      </w:tblGrid>
      <w:tr w:rsidR="002B0448" w:rsidRPr="002B0448" w:rsidTr="00266979">
        <w:trPr>
          <w:trHeight w:val="364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Положительные и отрицательные числа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Положительные и отрицательные числа на координатной прямой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Противоположные числа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Целые числа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Модуль числа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Геометрическая интерпретация модуля числа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Примеры разверток многогранников, цилиндра и конуса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4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Урок обобщения и систематизации знаний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Контрольная работа № 6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9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9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Сравнение положительных и отрицательных чисел с помощью координатной прямой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81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задач на сравнение положительных и отрицательных чисел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Изменение величин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Сложение вида -а + </w:t>
            </w: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 помощью координатной прямой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9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Сложение вида -а + (-</w:t>
            </w: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 с помощью координатной прямой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81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Сложение вида -а + а с помощью координатной прямой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993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Закрепление навыков сложения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положительных и отрицательных чисел с помощью координатной прямой</w:t>
            </w:r>
          </w:p>
        </w:tc>
        <w:tc>
          <w:tcPr>
            <w:tcW w:w="1444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6390" w:h="11910" w:orient="landscape"/>
          <w:pgMar w:top="1100" w:right="850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5223"/>
        <w:gridCol w:w="1444"/>
        <w:gridCol w:w="1992"/>
        <w:gridCol w:w="2057"/>
        <w:gridCol w:w="1411"/>
      </w:tblGrid>
      <w:tr w:rsidR="002B0448" w:rsidRPr="002B0448" w:rsidTr="00266979">
        <w:trPr>
          <w:trHeight w:val="364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Сложение отрицательных чисел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задач по теме "Сложение отрицательных чисел"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Сложение чисел с разными знаками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Алгоритм сложения чисел с разными знаками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9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задач по теме "Сложение чисел с разными знаками"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Действие вычитания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81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Нахождение длины отрезка на координатной прямой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задач по теме "Действие вычитания"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Действие умножения. Умножение двух чисел с разными знаками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Умножение двух отрицательных чисел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задач по теме "Действие умножения"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81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Действие деления. Деление двух чисел с разными знаками"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Деление двух отрицательных чисел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задач по теме "Действие деления"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Урок обобщения и систематизации знаний"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Контрольная работа № 7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Цилиндр, шар и сфера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Прямоугольный параллелепипед, куб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Изображение пространственных фигур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Понятие объема, единицы измерения 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объема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59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119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 прямоугольного параллелепипеда, куба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6390" w:h="11910" w:orient="landscape"/>
          <w:pgMar w:top="1100" w:right="850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5223"/>
        <w:gridCol w:w="1444"/>
        <w:gridCol w:w="1992"/>
        <w:gridCol w:w="2057"/>
        <w:gridCol w:w="1411"/>
      </w:tblGrid>
      <w:tr w:rsidR="002B0448" w:rsidRPr="002B0448" w:rsidTr="00266979">
        <w:trPr>
          <w:trHeight w:val="681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Практическая работа "Создание моделей пространственных фигур"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Рациональное число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Периодическая дробь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Переместительное свойство сложения и умножения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8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Сочетательное свойство сложения и умножения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задач на переместительное и сочетательное свойства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Распределительное свойство умножения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9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задач на распределительное свойство умножения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81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Свойства действий с рациональными числами: закрепление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9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Практическая работа: "Положительные и отрицательные числа"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Урок обобщения и систематизации знаний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Контрольная работа № 8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9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Раскрытие скобок со знаком "+" перед скобками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81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Раскрытие скобок со знаком "-" перед скобками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Коэффициент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Упрощение выражений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Подобные слагаемые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59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Приведение подобных слагаемых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6390" w:h="11910" w:orient="landscape"/>
          <w:pgMar w:top="1100" w:right="850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5223"/>
        <w:gridCol w:w="1444"/>
        <w:gridCol w:w="1992"/>
        <w:gridCol w:w="2057"/>
        <w:gridCol w:w="1411"/>
      </w:tblGrid>
      <w:tr w:rsidR="002B0448" w:rsidRPr="002B0448" w:rsidTr="00266979">
        <w:trPr>
          <w:trHeight w:val="364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уравнений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Линейное уравнение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Урок-практикум по решению уравнений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Упрощение выражений и решение уравнений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Урок-практикум по упрощению выражений и решению уравнений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Урок закрепления решений уравнений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81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Урок-практикум по решению текстовых задач с помощью составления уравнений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Урок закрепления по решению текстовых задач с помощью составления уравнений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 "Решение уравнений"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Урок обобщения и систематизации знаний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Контрольная работа № 9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Перпендикулярные прямые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Перпендикулярные отрезки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Параллельные прямые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Параллельные отрезки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Координатная плоскость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8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График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157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Представление числовой информации на графиках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6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Практическая работа "Построение точек и фигур на координатной плоскости"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6390" w:h="11910" w:orient="landscape"/>
          <w:pgMar w:top="1100" w:right="850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4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4"/>
        <w:gridCol w:w="5223"/>
        <w:gridCol w:w="1444"/>
        <w:gridCol w:w="1992"/>
        <w:gridCol w:w="2057"/>
        <w:gridCol w:w="1411"/>
      </w:tblGrid>
      <w:tr w:rsidR="002B0448" w:rsidRPr="002B0448" w:rsidTr="00266979">
        <w:trPr>
          <w:trHeight w:val="364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Четырехугольник. Прямоугольник. Квадрат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Периметр многоугольника. Площадь фигуры. Периметр и площадь прямоугольника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Повторение курса 6 класса. Дроби. Отношения и пропорции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8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Повторение курса 6 класса. Решение уравнений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678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Повторение курса 6 класса. Рациональные числа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5223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Урок обобщения и систематизации знаний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Контрольная работа № 10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Резерв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Резерв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168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Резерв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169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Резерв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362"/>
        </w:trPr>
        <w:tc>
          <w:tcPr>
            <w:tcW w:w="97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5223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Резерв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0448" w:rsidRPr="002B0448" w:rsidTr="00266979">
        <w:trPr>
          <w:trHeight w:val="551"/>
        </w:trPr>
        <w:tc>
          <w:tcPr>
            <w:tcW w:w="6197" w:type="dxa"/>
            <w:gridSpan w:val="2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1444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199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05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6390" w:h="11910" w:orient="landscape"/>
          <w:pgMar w:top="1100" w:right="850" w:bottom="280" w:left="1559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0448" w:rsidRPr="002B0448" w:rsidRDefault="002B0448" w:rsidP="002B0448">
      <w:pPr>
        <w:widowControl w:val="0"/>
        <w:numPr>
          <w:ilvl w:val="0"/>
          <w:numId w:val="18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sz w:val="28"/>
          <w:szCs w:val="28"/>
        </w:rPr>
        <w:t>КЛАСС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65"/>
        <w:gridCol w:w="7515"/>
      </w:tblGrid>
      <w:tr w:rsidR="002B0448" w:rsidRPr="002B0448" w:rsidTr="00266979">
        <w:trPr>
          <w:trHeight w:val="998"/>
        </w:trPr>
        <w:tc>
          <w:tcPr>
            <w:tcW w:w="18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Код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проверяемого результата</w:t>
            </w:r>
          </w:p>
        </w:tc>
        <w:tc>
          <w:tcPr>
            <w:tcW w:w="751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 w:rsidR="002B0448" w:rsidRPr="002B0448" w:rsidTr="00266979">
        <w:trPr>
          <w:trHeight w:val="429"/>
        </w:trPr>
        <w:tc>
          <w:tcPr>
            <w:tcW w:w="18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1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Числа и вычисления</w:t>
            </w:r>
          </w:p>
        </w:tc>
      </w:tr>
      <w:tr w:rsidR="002B0448" w:rsidRPr="002B0448" w:rsidTr="00266979">
        <w:trPr>
          <w:trHeight w:val="818"/>
        </w:trPr>
        <w:tc>
          <w:tcPr>
            <w:tcW w:w="18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751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Понимать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и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правильно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употреблять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термины,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связанные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с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натуральными числами, обыкновенными и десятичными дробями</w:t>
            </w:r>
          </w:p>
        </w:tc>
      </w:tr>
      <w:tr w:rsidR="002B0448" w:rsidRPr="002B0448" w:rsidTr="00266979">
        <w:trPr>
          <w:trHeight w:val="818"/>
        </w:trPr>
        <w:tc>
          <w:tcPr>
            <w:tcW w:w="18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751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Сравнивать и упорядочивать натуральные числа, сравнивать в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простейших случаях обыкновенные дроби, десятичные дроби</w:t>
            </w:r>
          </w:p>
        </w:tc>
      </w:tr>
      <w:tr w:rsidR="002B0448" w:rsidRPr="002B0448" w:rsidTr="00266979">
        <w:trPr>
          <w:trHeight w:val="1205"/>
        </w:trPr>
        <w:tc>
          <w:tcPr>
            <w:tcW w:w="186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751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Соотносить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точку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на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координатной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(числовой)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прямой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с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соответствующим ей числом и изображать натуральные числа точками на координатной (числовой) прямой</w:t>
            </w:r>
          </w:p>
        </w:tc>
      </w:tr>
      <w:tr w:rsidR="002B0448" w:rsidRPr="002B0448" w:rsidTr="00266979">
        <w:trPr>
          <w:trHeight w:val="818"/>
        </w:trPr>
        <w:tc>
          <w:tcPr>
            <w:tcW w:w="18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751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Выполнять арифметические действия с натуральными числами, с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обыкновенными дробями в простейших случаях</w:t>
            </w:r>
          </w:p>
        </w:tc>
      </w:tr>
      <w:tr w:rsidR="002B0448" w:rsidRPr="002B0448" w:rsidTr="00266979">
        <w:trPr>
          <w:trHeight w:val="429"/>
        </w:trPr>
        <w:tc>
          <w:tcPr>
            <w:tcW w:w="18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751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Выполнять проверку, прикидку результата вычислений</w:t>
            </w:r>
          </w:p>
        </w:tc>
      </w:tr>
      <w:tr w:rsidR="002B0448" w:rsidRPr="002B0448" w:rsidTr="00266979">
        <w:trPr>
          <w:trHeight w:val="431"/>
        </w:trPr>
        <w:tc>
          <w:tcPr>
            <w:tcW w:w="18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751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Округлять натуральные числа</w:t>
            </w:r>
          </w:p>
        </w:tc>
      </w:tr>
      <w:tr w:rsidR="002B0448" w:rsidRPr="002B0448" w:rsidTr="00266979">
        <w:trPr>
          <w:trHeight w:val="431"/>
        </w:trPr>
        <w:tc>
          <w:tcPr>
            <w:tcW w:w="18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1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</w:tr>
      <w:tr w:rsidR="002B0448" w:rsidRPr="002B0448" w:rsidTr="00266979">
        <w:trPr>
          <w:trHeight w:val="818"/>
        </w:trPr>
        <w:tc>
          <w:tcPr>
            <w:tcW w:w="18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751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Решать текстовые задачи арифметическим способом и с помощью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организованного конечного перебора всех возможных вариантов</w:t>
            </w:r>
          </w:p>
        </w:tc>
      </w:tr>
      <w:tr w:rsidR="002B0448" w:rsidRPr="002B0448" w:rsidTr="00266979">
        <w:trPr>
          <w:trHeight w:val="818"/>
        </w:trPr>
        <w:tc>
          <w:tcPr>
            <w:tcW w:w="18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751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Решать задачи, содержащие зависимости, связывающие величины: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скорость, время, расстояние, цена, количество, стоимость</w:t>
            </w:r>
          </w:p>
        </w:tc>
      </w:tr>
      <w:tr w:rsidR="002B0448" w:rsidRPr="002B0448" w:rsidTr="00266979">
        <w:trPr>
          <w:trHeight w:val="818"/>
        </w:trPr>
        <w:tc>
          <w:tcPr>
            <w:tcW w:w="18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751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Использовать краткие записи, схемы, таблицы, обозначения при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решении задач</w:t>
            </w:r>
          </w:p>
        </w:tc>
      </w:tr>
      <w:tr w:rsidR="002B0448" w:rsidRPr="002B0448" w:rsidTr="00266979">
        <w:trPr>
          <w:trHeight w:val="1202"/>
        </w:trPr>
        <w:tc>
          <w:tcPr>
            <w:tcW w:w="18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751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Пользоваться  основными  единицами  измерения:  цены,  массы,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расстояния, времени, скорости, выражать одни единицы величины через другие</w:t>
            </w:r>
          </w:p>
        </w:tc>
      </w:tr>
      <w:tr w:rsidR="002B0448" w:rsidRPr="002B0448" w:rsidTr="00266979">
        <w:trPr>
          <w:trHeight w:val="1202"/>
        </w:trPr>
        <w:tc>
          <w:tcPr>
            <w:tcW w:w="186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751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Извлекать,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анализировать,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оценивать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информацию, представленную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таблице,</w:t>
            </w: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на</w:t>
            </w: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столбчатой</w:t>
            </w: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диаграмме,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интерпретировать представленные данные, использовать данные</w:t>
            </w: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1910" w:h="16390"/>
          <w:pgMar w:top="1060" w:right="708" w:bottom="1097" w:left="1700" w:header="720" w:footer="720" w:gutter="0"/>
          <w:cols w:space="720"/>
        </w:sect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65"/>
        <w:gridCol w:w="7515"/>
      </w:tblGrid>
      <w:tr w:rsidR="002B0448" w:rsidRPr="002B0448" w:rsidTr="00266979">
        <w:trPr>
          <w:trHeight w:val="432"/>
        </w:trPr>
        <w:tc>
          <w:tcPr>
            <w:tcW w:w="186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51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при решении задач</w:t>
            </w:r>
          </w:p>
        </w:tc>
      </w:tr>
      <w:tr w:rsidR="002B0448" w:rsidRPr="002B0448" w:rsidTr="00266979">
        <w:trPr>
          <w:trHeight w:val="431"/>
        </w:trPr>
        <w:tc>
          <w:tcPr>
            <w:tcW w:w="18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1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Наглядная геометрия</w:t>
            </w:r>
          </w:p>
        </w:tc>
      </w:tr>
      <w:tr w:rsidR="002B0448" w:rsidRPr="002B0448" w:rsidTr="00266979">
        <w:trPr>
          <w:trHeight w:val="818"/>
        </w:trPr>
        <w:tc>
          <w:tcPr>
            <w:tcW w:w="18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751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Пользоваться геометрическими понятиями: точка, прямая, отрезок,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луч, угол, многоугольник, окружность, круг</w:t>
            </w:r>
          </w:p>
        </w:tc>
      </w:tr>
      <w:tr w:rsidR="002B0448" w:rsidRPr="002B0448" w:rsidTr="00266979">
        <w:trPr>
          <w:trHeight w:val="818"/>
        </w:trPr>
        <w:tc>
          <w:tcPr>
            <w:tcW w:w="18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751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Приводить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примеры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объектов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окружающего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мира,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имеющих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форму изученных геометрических фигур</w:t>
            </w:r>
          </w:p>
        </w:tc>
      </w:tr>
      <w:tr w:rsidR="002B0448" w:rsidRPr="002B0448" w:rsidTr="00266979">
        <w:trPr>
          <w:trHeight w:val="1205"/>
        </w:trPr>
        <w:tc>
          <w:tcPr>
            <w:tcW w:w="18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751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Использовать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терминологию,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связанную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с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углами: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вершина сторона; с многоугольниками: угол, вершина, сторона, диагональ; с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окружностью: радиус, диаметр, центр</w:t>
            </w:r>
          </w:p>
        </w:tc>
      </w:tr>
      <w:tr w:rsidR="002B0448" w:rsidRPr="002B0448" w:rsidTr="00266979">
        <w:trPr>
          <w:trHeight w:val="815"/>
        </w:trPr>
        <w:tc>
          <w:tcPr>
            <w:tcW w:w="18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751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Изображать изученные геометрические фигуры на нелинованной и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клетчатой бумаге с помощью циркуля и линейки</w:t>
            </w:r>
          </w:p>
        </w:tc>
      </w:tr>
      <w:tr w:rsidR="002B0448" w:rsidRPr="002B0448" w:rsidTr="00266979">
        <w:trPr>
          <w:trHeight w:val="1204"/>
        </w:trPr>
        <w:tc>
          <w:tcPr>
            <w:tcW w:w="186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751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Находить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длины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отрезков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непосредственным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измерением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с помощью линейки, строить  отрезки заданной  длины; строить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окружность заданного радиуса</w:t>
            </w:r>
          </w:p>
        </w:tc>
      </w:tr>
      <w:tr w:rsidR="002B0448" w:rsidRPr="002B0448" w:rsidTr="00266979">
        <w:trPr>
          <w:trHeight w:val="818"/>
        </w:trPr>
        <w:tc>
          <w:tcPr>
            <w:tcW w:w="18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3.6</w:t>
            </w:r>
          </w:p>
        </w:tc>
        <w:tc>
          <w:tcPr>
            <w:tcW w:w="751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Использовать свойства сторон и углов прямоугольника, квадрата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для их построения, вычисления площади и периметра</w:t>
            </w:r>
          </w:p>
        </w:tc>
      </w:tr>
      <w:tr w:rsidR="002B0448" w:rsidRPr="002B0448" w:rsidTr="00266979">
        <w:trPr>
          <w:trHeight w:val="1204"/>
        </w:trPr>
        <w:tc>
          <w:tcPr>
            <w:tcW w:w="186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3.7</w:t>
            </w:r>
          </w:p>
        </w:tc>
        <w:tc>
          <w:tcPr>
            <w:tcW w:w="751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Вычислять периметр и площадь квадрата, прямоугольника, фигур, составленных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из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прямоугольников,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в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том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числе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фигур,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изображённых на клетчатой бумаге</w:t>
            </w:r>
          </w:p>
        </w:tc>
      </w:tr>
      <w:tr w:rsidR="002B0448" w:rsidRPr="002B0448" w:rsidTr="00266979">
        <w:trPr>
          <w:trHeight w:val="818"/>
        </w:trPr>
        <w:tc>
          <w:tcPr>
            <w:tcW w:w="18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3.8</w:t>
            </w:r>
          </w:p>
        </w:tc>
        <w:tc>
          <w:tcPr>
            <w:tcW w:w="751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Пользоваться  основными  метрическими  единицами  измерения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длины, площади; выражать одни единицы величины через 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другие</w:t>
            </w:r>
          </w:p>
        </w:tc>
      </w:tr>
      <w:tr w:rsidR="002B0448" w:rsidRPr="002B0448" w:rsidTr="00266979">
        <w:trPr>
          <w:trHeight w:val="1202"/>
        </w:trPr>
        <w:tc>
          <w:tcPr>
            <w:tcW w:w="186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3.9</w:t>
            </w:r>
          </w:p>
        </w:tc>
        <w:tc>
          <w:tcPr>
            <w:tcW w:w="751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Распознавать параллелепипед, куб, использовать терминологию: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вершина,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ребро,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грань,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измерения;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находить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измерения параллелепипеда, куба</w:t>
            </w:r>
          </w:p>
        </w:tc>
      </w:tr>
      <w:tr w:rsidR="002B0448" w:rsidRPr="002B0448" w:rsidTr="00266979">
        <w:trPr>
          <w:trHeight w:val="818"/>
        </w:trPr>
        <w:tc>
          <w:tcPr>
            <w:tcW w:w="18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3.10</w:t>
            </w:r>
          </w:p>
        </w:tc>
        <w:tc>
          <w:tcPr>
            <w:tcW w:w="751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Вычислять объём куба, параллелепипеда по заданным измерениям,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пользоваться единицами измерения объёма</w:t>
            </w:r>
          </w:p>
        </w:tc>
      </w:tr>
      <w:tr w:rsidR="002B0448" w:rsidRPr="002B0448" w:rsidTr="00266979">
        <w:trPr>
          <w:trHeight w:val="815"/>
        </w:trPr>
        <w:tc>
          <w:tcPr>
            <w:tcW w:w="18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3.11</w:t>
            </w:r>
          </w:p>
        </w:tc>
        <w:tc>
          <w:tcPr>
            <w:tcW w:w="751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Решать несложные задачи на измерение геометрических величин в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практических ситуациях</w:t>
            </w: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type w:val="continuous"/>
          <w:pgSz w:w="11910" w:h="16390"/>
          <w:pgMar w:top="1120" w:right="708" w:bottom="280" w:left="1700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numPr>
          <w:ilvl w:val="0"/>
          <w:numId w:val="18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КЛАСС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61"/>
        <w:gridCol w:w="7521"/>
      </w:tblGrid>
      <w:tr w:rsidR="002B0448" w:rsidRPr="002B0448" w:rsidTr="00266979">
        <w:trPr>
          <w:trHeight w:val="998"/>
        </w:trPr>
        <w:tc>
          <w:tcPr>
            <w:tcW w:w="186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Код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проверяемого результата</w:t>
            </w:r>
          </w:p>
        </w:tc>
        <w:tc>
          <w:tcPr>
            <w:tcW w:w="752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 w:rsidR="002B0448" w:rsidRPr="002B0448" w:rsidTr="00266979">
        <w:trPr>
          <w:trHeight w:val="402"/>
        </w:trPr>
        <w:tc>
          <w:tcPr>
            <w:tcW w:w="186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52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Числа и вычисления</w:t>
            </w:r>
          </w:p>
        </w:tc>
      </w:tr>
      <w:tr w:rsidR="002B0448" w:rsidRPr="002B0448" w:rsidTr="00266979">
        <w:trPr>
          <w:trHeight w:val="1123"/>
        </w:trPr>
        <w:tc>
          <w:tcPr>
            <w:tcW w:w="186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752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Знать и понимать термины, связанные с различными видами чисел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 способами их записи, переходить (если это возможно) от одной формы записи числа к другой</w:t>
            </w:r>
          </w:p>
        </w:tc>
      </w:tr>
      <w:tr w:rsidR="002B0448" w:rsidRPr="002B0448" w:rsidTr="00266979">
        <w:trPr>
          <w:trHeight w:val="760"/>
        </w:trPr>
        <w:tc>
          <w:tcPr>
            <w:tcW w:w="186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752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Сравнивать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и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упорядочивать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целые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числа,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обыкновенные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и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десятичные дроби, сравнивать числа одного и разных знаков</w:t>
            </w:r>
          </w:p>
        </w:tc>
      </w:tr>
      <w:tr w:rsidR="002B0448" w:rsidRPr="002B0448" w:rsidTr="00266979">
        <w:trPr>
          <w:trHeight w:val="1480"/>
        </w:trPr>
        <w:tc>
          <w:tcPr>
            <w:tcW w:w="186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752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Выполнять, сочетая устные и письменные приёмы, арифметические действия с натуральными и целыми числами, обыкновенными и десятичными  дробями,  положительными  и  отрицательными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числами</w:t>
            </w:r>
          </w:p>
        </w:tc>
      </w:tr>
      <w:tr w:rsidR="002B0448" w:rsidRPr="002B0448" w:rsidTr="00266979">
        <w:trPr>
          <w:trHeight w:val="1121"/>
        </w:trPr>
        <w:tc>
          <w:tcPr>
            <w:tcW w:w="186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752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Вычислять значения числовых выражений, выполнять прикидку и оценку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результата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вычислений,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выполнять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преобразования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числовых выражений на основе свойств арифметических действий</w:t>
            </w:r>
          </w:p>
        </w:tc>
      </w:tr>
      <w:tr w:rsidR="002B0448" w:rsidRPr="002B0448" w:rsidTr="00266979">
        <w:trPr>
          <w:trHeight w:val="762"/>
        </w:trPr>
        <w:tc>
          <w:tcPr>
            <w:tcW w:w="186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752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Округлять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целые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числа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и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десятичные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дроби,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находить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приближения чисел</w:t>
            </w:r>
          </w:p>
        </w:tc>
      </w:tr>
      <w:tr w:rsidR="002B0448" w:rsidRPr="002B0448" w:rsidTr="00266979">
        <w:trPr>
          <w:trHeight w:val="1123"/>
        </w:trPr>
        <w:tc>
          <w:tcPr>
            <w:tcW w:w="186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752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Соотносить точку на координатной прямой с соответствующим ей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числом и изображать числа точками на координатной прямой, находить модуль числа</w:t>
            </w:r>
          </w:p>
        </w:tc>
      </w:tr>
      <w:tr w:rsidR="002B0448" w:rsidRPr="002B0448" w:rsidTr="00266979">
        <w:trPr>
          <w:trHeight w:val="761"/>
        </w:trPr>
        <w:tc>
          <w:tcPr>
            <w:tcW w:w="186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752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Соотносить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точку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в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прямоугольной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системе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координат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с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координатами этой точки</w:t>
            </w:r>
          </w:p>
        </w:tc>
      </w:tr>
      <w:tr w:rsidR="002B0448" w:rsidRPr="002B0448" w:rsidTr="00266979">
        <w:trPr>
          <w:trHeight w:val="762"/>
        </w:trPr>
        <w:tc>
          <w:tcPr>
            <w:tcW w:w="186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1.8</w:t>
            </w:r>
          </w:p>
        </w:tc>
        <w:tc>
          <w:tcPr>
            <w:tcW w:w="752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Округлять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целые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числа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и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десятичные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дроби,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находить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приближения чисел</w:t>
            </w:r>
          </w:p>
        </w:tc>
      </w:tr>
      <w:tr w:rsidR="002B0448" w:rsidRPr="002B0448" w:rsidTr="00266979">
        <w:trPr>
          <w:trHeight w:val="403"/>
        </w:trPr>
        <w:tc>
          <w:tcPr>
            <w:tcW w:w="186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52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Числовые и буквенные выражения</w:t>
            </w:r>
          </w:p>
        </w:tc>
      </w:tr>
      <w:tr w:rsidR="002B0448" w:rsidRPr="002B0448" w:rsidTr="00266979">
        <w:trPr>
          <w:trHeight w:val="1123"/>
        </w:trPr>
        <w:tc>
          <w:tcPr>
            <w:tcW w:w="186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752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Понимать и употреблять термины, связанные с записью степени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числа, находить квадрат и куб числа, вычислять значения числовых выражений, содержащих степени</w:t>
            </w:r>
          </w:p>
        </w:tc>
      </w:tr>
      <w:tr w:rsidR="002B0448" w:rsidRPr="002B0448" w:rsidTr="00266979">
        <w:trPr>
          <w:trHeight w:val="763"/>
        </w:trPr>
        <w:tc>
          <w:tcPr>
            <w:tcW w:w="186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752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Пользоваться признаками делимости, раскладывать натуральные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числа на простые множители</w:t>
            </w:r>
          </w:p>
        </w:tc>
      </w:tr>
      <w:tr w:rsidR="002B0448" w:rsidRPr="002B0448" w:rsidTr="00266979">
        <w:trPr>
          <w:trHeight w:val="403"/>
        </w:trPr>
        <w:tc>
          <w:tcPr>
            <w:tcW w:w="186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752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Пользоваться масштабом, составлять пропорции и отношения</w:t>
            </w:r>
          </w:p>
        </w:tc>
      </w:tr>
      <w:tr w:rsidR="002B0448" w:rsidRPr="002B0448" w:rsidTr="00266979">
        <w:trPr>
          <w:trHeight w:val="1118"/>
        </w:trPr>
        <w:tc>
          <w:tcPr>
            <w:tcW w:w="186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752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Использовать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буквы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для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обозначения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чисел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при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записи математических выражений, составлять буквенные выражения и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формулы, находить значения буквенных выражений</w:t>
            </w: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1910" w:h="16390"/>
          <w:pgMar w:top="1060" w:right="708" w:bottom="996" w:left="1700" w:header="720" w:footer="720" w:gutter="0"/>
          <w:cols w:space="720"/>
        </w:sect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61"/>
        <w:gridCol w:w="7521"/>
      </w:tblGrid>
      <w:tr w:rsidR="002B0448" w:rsidRPr="002B0448" w:rsidTr="00266979">
        <w:trPr>
          <w:trHeight w:val="405"/>
        </w:trPr>
        <w:tc>
          <w:tcPr>
            <w:tcW w:w="186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2.5</w:t>
            </w:r>
          </w:p>
        </w:tc>
        <w:tc>
          <w:tcPr>
            <w:tcW w:w="752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Находить неизвестный компонент равенства</w:t>
            </w:r>
          </w:p>
        </w:tc>
      </w:tr>
      <w:tr w:rsidR="002B0448" w:rsidRPr="002B0448" w:rsidTr="00266979">
        <w:trPr>
          <w:trHeight w:val="403"/>
        </w:trPr>
        <w:tc>
          <w:tcPr>
            <w:tcW w:w="186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2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</w:tr>
      <w:tr w:rsidR="002B0448" w:rsidRPr="002B0448" w:rsidTr="00266979">
        <w:trPr>
          <w:trHeight w:val="403"/>
        </w:trPr>
        <w:tc>
          <w:tcPr>
            <w:tcW w:w="186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752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Решать многошаговые текстовые задачи арифметическим способом</w:t>
            </w:r>
          </w:p>
        </w:tc>
      </w:tr>
      <w:tr w:rsidR="002B0448" w:rsidRPr="002B0448" w:rsidTr="00266979">
        <w:trPr>
          <w:trHeight w:val="1122"/>
        </w:trPr>
        <w:tc>
          <w:tcPr>
            <w:tcW w:w="186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752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Решать задачи, связанные с отношением, пропорциональностью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величин, процентами, решать три основные задачи на дроби и проценты</w:t>
            </w:r>
          </w:p>
        </w:tc>
      </w:tr>
      <w:tr w:rsidR="002B0448" w:rsidRPr="002B0448" w:rsidTr="00266979">
        <w:trPr>
          <w:trHeight w:val="1838"/>
        </w:trPr>
        <w:tc>
          <w:tcPr>
            <w:tcW w:w="186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752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Решать задачи, содержащие зависимости, связывающие величины: скорость, время, расстояние, цену, количество, стоимость, производительность, время, объём работы, используя арифметические  действия,  оценку,  прикидку;  пользоваться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единицами измерения соответствующих величин</w:t>
            </w:r>
          </w:p>
        </w:tc>
      </w:tr>
      <w:tr w:rsidR="002B0448" w:rsidRPr="002B0448" w:rsidTr="00266979">
        <w:trPr>
          <w:trHeight w:val="403"/>
        </w:trPr>
        <w:tc>
          <w:tcPr>
            <w:tcW w:w="186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752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Составлять буквенные выражения по условию задачи</w:t>
            </w:r>
          </w:p>
        </w:tc>
      </w:tr>
      <w:tr w:rsidR="002B0448" w:rsidRPr="002B0448" w:rsidTr="00266979">
        <w:trPr>
          <w:trHeight w:val="1122"/>
        </w:trPr>
        <w:tc>
          <w:tcPr>
            <w:tcW w:w="186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752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Извлекать информацию, представленную в таблицах, на линейной,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столбчатой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или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круговой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диаграммах,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интерпретировать представленные данные, использовать данные при решении задач</w:t>
            </w:r>
          </w:p>
        </w:tc>
      </w:tr>
      <w:tr w:rsidR="002B0448" w:rsidRPr="002B0448" w:rsidTr="00266979">
        <w:trPr>
          <w:trHeight w:val="761"/>
        </w:trPr>
        <w:tc>
          <w:tcPr>
            <w:tcW w:w="186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3.6</w:t>
            </w:r>
          </w:p>
        </w:tc>
        <w:tc>
          <w:tcPr>
            <w:tcW w:w="752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Представлять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информацию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с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помощью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таблиц,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линейной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и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столбчатой диаграмм</w:t>
            </w:r>
          </w:p>
        </w:tc>
      </w:tr>
      <w:tr w:rsidR="002B0448" w:rsidRPr="002B0448" w:rsidTr="00266979">
        <w:trPr>
          <w:trHeight w:val="405"/>
        </w:trPr>
        <w:tc>
          <w:tcPr>
            <w:tcW w:w="186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2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Наглядная геометрия</w:t>
            </w:r>
          </w:p>
        </w:tc>
      </w:tr>
      <w:tr w:rsidR="002B0448" w:rsidRPr="002B0448" w:rsidTr="00266979">
        <w:trPr>
          <w:trHeight w:val="1120"/>
        </w:trPr>
        <w:tc>
          <w:tcPr>
            <w:tcW w:w="186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752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Приводить примеры объектов окружающего мира, имеющих форму изученных геометрических плоских и пространственных фигур,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примеры равных и симметричных фигур</w:t>
            </w:r>
          </w:p>
        </w:tc>
      </w:tr>
      <w:tr w:rsidR="002B0448" w:rsidRPr="002B0448" w:rsidTr="00266979">
        <w:trPr>
          <w:trHeight w:val="1121"/>
        </w:trPr>
        <w:tc>
          <w:tcPr>
            <w:tcW w:w="186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752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Изображать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с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помощью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циркуля,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линейки,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транспортира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на нелинованной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и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клетчатой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бумаге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изученные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плоские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геометрические фигуры и конфигурации, симметричные фигуры</w:t>
            </w:r>
          </w:p>
        </w:tc>
      </w:tr>
      <w:tr w:rsidR="002B0448" w:rsidRPr="002B0448" w:rsidTr="00266979">
        <w:trPr>
          <w:trHeight w:val="1123"/>
        </w:trPr>
        <w:tc>
          <w:tcPr>
            <w:tcW w:w="186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752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Пользоваться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геометрическими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понятиями: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равенство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фигур,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симметрия; использовать терминологию, связанную с симметрией: ось симметрии, центр симметрии</w:t>
            </w:r>
          </w:p>
        </w:tc>
      </w:tr>
      <w:tr w:rsidR="002B0448" w:rsidRPr="002B0448" w:rsidTr="00266979">
        <w:trPr>
          <w:trHeight w:val="1478"/>
        </w:trPr>
        <w:tc>
          <w:tcPr>
            <w:tcW w:w="186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752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развёрнутый и тупой углы</w:t>
            </w:r>
          </w:p>
        </w:tc>
      </w:tr>
      <w:tr w:rsidR="002B0448" w:rsidRPr="002B0448" w:rsidTr="00266979">
        <w:trPr>
          <w:trHeight w:val="1123"/>
        </w:trPr>
        <w:tc>
          <w:tcPr>
            <w:tcW w:w="186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752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Вычислять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длину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ломаной,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периметр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многоугольника,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пользоваться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единицами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измерения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длины,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выражать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одни единицы измерения длины через другие</w:t>
            </w:r>
          </w:p>
        </w:tc>
      </w:tr>
      <w:tr w:rsidR="002B0448" w:rsidRPr="002B0448" w:rsidTr="00266979">
        <w:trPr>
          <w:trHeight w:val="1118"/>
        </w:trPr>
        <w:tc>
          <w:tcPr>
            <w:tcW w:w="186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4.6</w:t>
            </w:r>
          </w:p>
        </w:tc>
        <w:tc>
          <w:tcPr>
            <w:tcW w:w="752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Находить, используя чертёжные инструменты, расстояния: между двумя точками, от точки до прямой, длину пути на квадратной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сетке</w:t>
            </w: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type w:val="continuous"/>
          <w:pgSz w:w="11910" w:h="16390"/>
          <w:pgMar w:top="1120" w:right="708" w:bottom="280" w:left="1700" w:header="720" w:footer="720" w:gutter="0"/>
          <w:cols w:space="720"/>
        </w:sect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61"/>
        <w:gridCol w:w="7521"/>
      </w:tblGrid>
      <w:tr w:rsidR="002B0448" w:rsidRPr="002B0448" w:rsidTr="00266979">
        <w:trPr>
          <w:trHeight w:val="1841"/>
        </w:trPr>
        <w:tc>
          <w:tcPr>
            <w:tcW w:w="186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4.7</w:t>
            </w:r>
          </w:p>
        </w:tc>
        <w:tc>
          <w:tcPr>
            <w:tcW w:w="752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 измерения  площади,  выражать  одни  единицы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измерения площади через другие</w:t>
            </w:r>
          </w:p>
        </w:tc>
      </w:tr>
      <w:tr w:rsidR="002B0448" w:rsidRPr="002B0448" w:rsidTr="00266979">
        <w:trPr>
          <w:trHeight w:val="1120"/>
        </w:trPr>
        <w:tc>
          <w:tcPr>
            <w:tcW w:w="186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4.8</w:t>
            </w:r>
          </w:p>
        </w:tc>
        <w:tc>
          <w:tcPr>
            <w:tcW w:w="752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Распознавать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на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моделях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и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изображениях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пирамиду,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конус, цилиндр,  использовать  терминологию:  вершина,  ребро,  грань,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основание, развёртка</w:t>
            </w:r>
          </w:p>
        </w:tc>
      </w:tr>
      <w:tr w:rsidR="002B0448" w:rsidRPr="002B0448" w:rsidTr="00266979">
        <w:trPr>
          <w:trHeight w:val="403"/>
        </w:trPr>
        <w:tc>
          <w:tcPr>
            <w:tcW w:w="186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4.9</w:t>
            </w:r>
          </w:p>
        </w:tc>
        <w:tc>
          <w:tcPr>
            <w:tcW w:w="752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Изображать на клетчатой бумаге прямоугольный параллелепипед</w:t>
            </w:r>
          </w:p>
        </w:tc>
      </w:tr>
      <w:tr w:rsidR="002B0448" w:rsidRPr="002B0448" w:rsidTr="00266979">
        <w:trPr>
          <w:trHeight w:val="763"/>
        </w:trPr>
        <w:tc>
          <w:tcPr>
            <w:tcW w:w="186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4.10</w:t>
            </w:r>
          </w:p>
        </w:tc>
        <w:tc>
          <w:tcPr>
            <w:tcW w:w="752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Вычислять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объём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прямоугольного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параллелепипеда,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куба,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пользоваться основными единицами измерения объёма</w:t>
            </w:r>
          </w:p>
        </w:tc>
      </w:tr>
      <w:tr w:rsidR="002B0448" w:rsidRPr="002B0448" w:rsidTr="00266979">
        <w:trPr>
          <w:trHeight w:val="760"/>
        </w:trPr>
        <w:tc>
          <w:tcPr>
            <w:tcW w:w="1861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4.11</w:t>
            </w:r>
          </w:p>
        </w:tc>
        <w:tc>
          <w:tcPr>
            <w:tcW w:w="7521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Решать несложные задачи на нахождение геометрических величин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в практических ситуациях</w:t>
            </w: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type w:val="continuous"/>
          <w:pgSz w:w="11910" w:h="16390"/>
          <w:pgMar w:top="1120" w:right="708" w:bottom="280" w:left="1700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ПРОВЕРЯЕМЫЕ ЭЛЕМЕНТЫ СОДЕРЖАНИЯ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0448" w:rsidRPr="002B0448" w:rsidRDefault="002B0448" w:rsidP="002B0448">
      <w:pPr>
        <w:widowControl w:val="0"/>
        <w:numPr>
          <w:ilvl w:val="0"/>
          <w:numId w:val="17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sz w:val="28"/>
          <w:szCs w:val="28"/>
        </w:rPr>
        <w:t>КЛАСС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17"/>
        <w:gridCol w:w="8165"/>
      </w:tblGrid>
      <w:tr w:rsidR="002B0448" w:rsidRPr="002B0448" w:rsidTr="00266979">
        <w:trPr>
          <w:trHeight w:val="362"/>
        </w:trPr>
        <w:tc>
          <w:tcPr>
            <w:tcW w:w="121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81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Проверяемый элемент содержания</w:t>
            </w:r>
          </w:p>
        </w:tc>
      </w:tr>
      <w:tr w:rsidR="002B0448" w:rsidRPr="002B0448" w:rsidTr="00266979">
        <w:trPr>
          <w:trHeight w:val="431"/>
        </w:trPr>
        <w:tc>
          <w:tcPr>
            <w:tcW w:w="121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Натуральные числа и нуль</w:t>
            </w:r>
          </w:p>
        </w:tc>
      </w:tr>
      <w:tr w:rsidR="002B0448" w:rsidRPr="002B0448" w:rsidTr="00266979">
        <w:trPr>
          <w:trHeight w:val="816"/>
        </w:trPr>
        <w:tc>
          <w:tcPr>
            <w:tcW w:w="121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816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Натуральное число. Ряд натуральных чисел. Число 0. Изображение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натуральных чисел точками на координатной (числовой) прямой</w:t>
            </w:r>
          </w:p>
        </w:tc>
      </w:tr>
      <w:tr w:rsidR="002B0448" w:rsidRPr="002B0448" w:rsidTr="00266979">
        <w:trPr>
          <w:trHeight w:val="818"/>
        </w:trPr>
        <w:tc>
          <w:tcPr>
            <w:tcW w:w="121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81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Позиционная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система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счисления.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Римская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нумерация.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Десятичная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система счисления</w:t>
            </w:r>
          </w:p>
        </w:tc>
      </w:tr>
      <w:tr w:rsidR="002B0448" w:rsidRPr="002B0448" w:rsidTr="00266979">
        <w:trPr>
          <w:trHeight w:val="818"/>
        </w:trPr>
        <w:tc>
          <w:tcPr>
            <w:tcW w:w="121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816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Сравнение натуральных чисел, сравнение натуральных чисел с нулём.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Округление натуральных чисел</w:t>
            </w:r>
          </w:p>
        </w:tc>
      </w:tr>
      <w:tr w:rsidR="002B0448" w:rsidRPr="002B0448" w:rsidTr="00266979">
        <w:trPr>
          <w:trHeight w:val="1591"/>
        </w:trPr>
        <w:tc>
          <w:tcPr>
            <w:tcW w:w="121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816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Сложение, вычитание, умножение и деление натуральных чисел. Свойство нуля при сложении, свойства нуля и единицы при умножении. Переместительное  и  сочетательное  свойства  (законы)  сложения  и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умножения, распределительное свойство (закон) умножения</w:t>
            </w:r>
          </w:p>
        </w:tc>
      </w:tr>
      <w:tr w:rsidR="002B0448" w:rsidRPr="002B0448" w:rsidTr="00266979">
        <w:trPr>
          <w:trHeight w:val="818"/>
        </w:trPr>
        <w:tc>
          <w:tcPr>
            <w:tcW w:w="121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816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Использование букв для обозначения неизвестного компонента и записи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свойств арифметических действий</w:t>
            </w:r>
          </w:p>
        </w:tc>
      </w:tr>
      <w:tr w:rsidR="002B0448" w:rsidRPr="002B0448" w:rsidTr="00266979">
        <w:trPr>
          <w:trHeight w:val="1202"/>
        </w:trPr>
        <w:tc>
          <w:tcPr>
            <w:tcW w:w="121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816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Делители  и кратные числа, разложение на множители. Простые и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составные числа. Признаки делимости на 2, 5, 10, 3, 9. </w:t>
            </w: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Деление с остатком</w:t>
            </w:r>
          </w:p>
        </w:tc>
      </w:tr>
      <w:tr w:rsidR="002B0448" w:rsidRPr="002B0448" w:rsidTr="00266979">
        <w:trPr>
          <w:trHeight w:val="818"/>
        </w:trPr>
        <w:tc>
          <w:tcPr>
            <w:tcW w:w="121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816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Степень  с  натуральным  показателем.  Запись  числа  в  виде  суммы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разрядных слагаемых</w:t>
            </w:r>
          </w:p>
        </w:tc>
      </w:tr>
      <w:tr w:rsidR="002B0448" w:rsidRPr="002B0448" w:rsidTr="00266979">
        <w:trPr>
          <w:trHeight w:val="1590"/>
        </w:trPr>
        <w:tc>
          <w:tcPr>
            <w:tcW w:w="121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1.8</w:t>
            </w:r>
          </w:p>
        </w:tc>
        <w:tc>
          <w:tcPr>
            <w:tcW w:w="816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Числовое выражение. Вычисление значений числовых выражений, порядок выполнения действий. Использование при вычислениях переместительного  и  сочетательного  свойств  (законов)  сложения  и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умножения, распределительного свойства умножения</w:t>
            </w:r>
          </w:p>
        </w:tc>
      </w:tr>
      <w:tr w:rsidR="002B0448" w:rsidRPr="002B0448" w:rsidTr="00266979">
        <w:trPr>
          <w:trHeight w:val="431"/>
        </w:trPr>
        <w:tc>
          <w:tcPr>
            <w:tcW w:w="121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Дроби</w:t>
            </w:r>
          </w:p>
        </w:tc>
      </w:tr>
      <w:tr w:rsidR="002B0448" w:rsidRPr="002B0448" w:rsidTr="00266979">
        <w:trPr>
          <w:trHeight w:val="1975"/>
        </w:trPr>
        <w:tc>
          <w:tcPr>
            <w:tcW w:w="121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81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</w:t>
            </w: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Изображение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дробей точками на числовой прямой</w:t>
            </w: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pgSz w:w="11910" w:h="16390"/>
          <w:pgMar w:top="1060" w:right="708" w:bottom="1010" w:left="1700" w:header="720" w:footer="720" w:gutter="0"/>
          <w:cols w:space="720"/>
        </w:sect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17"/>
        <w:gridCol w:w="8165"/>
      </w:tblGrid>
      <w:tr w:rsidR="002B0448" w:rsidRPr="002B0448" w:rsidTr="00266979">
        <w:trPr>
          <w:trHeight w:val="818"/>
        </w:trPr>
        <w:tc>
          <w:tcPr>
            <w:tcW w:w="121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2.2</w:t>
            </w:r>
          </w:p>
        </w:tc>
        <w:tc>
          <w:tcPr>
            <w:tcW w:w="816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Основное свойство дроби. Сокращение дробей. Приведение дроби к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новому знаменателю. </w:t>
            </w: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Сравнение дробей</w:t>
            </w:r>
          </w:p>
        </w:tc>
      </w:tr>
      <w:tr w:rsidR="002B0448" w:rsidRPr="002B0448" w:rsidTr="00266979">
        <w:trPr>
          <w:trHeight w:val="818"/>
        </w:trPr>
        <w:tc>
          <w:tcPr>
            <w:tcW w:w="121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816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Сложение и вычитание дробей. Умножение и деление дробей, взаимно-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обратные дроби. Нахождение части целого и целого по его части</w:t>
            </w:r>
          </w:p>
        </w:tc>
      </w:tr>
      <w:tr w:rsidR="002B0448" w:rsidRPr="002B0448" w:rsidTr="00266979">
        <w:trPr>
          <w:trHeight w:val="1204"/>
        </w:trPr>
        <w:tc>
          <w:tcPr>
            <w:tcW w:w="121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816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Десятичная запись дробей. Представление десятичной дроби в виде обыкновенной. Изображение десятичных дробей точками на числовой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прямой. Сравнение десятичных дробей</w:t>
            </w:r>
          </w:p>
        </w:tc>
      </w:tr>
      <w:tr w:rsidR="002B0448" w:rsidRPr="002B0448" w:rsidTr="00266979">
        <w:trPr>
          <w:trHeight w:val="818"/>
        </w:trPr>
        <w:tc>
          <w:tcPr>
            <w:tcW w:w="121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81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Арифметические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действия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с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десятичными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дробями.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Округление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десятичных дробей</w:t>
            </w:r>
          </w:p>
        </w:tc>
      </w:tr>
      <w:tr w:rsidR="002B0448" w:rsidRPr="002B0448" w:rsidTr="00266979">
        <w:trPr>
          <w:trHeight w:val="431"/>
        </w:trPr>
        <w:tc>
          <w:tcPr>
            <w:tcW w:w="121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1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</w:tr>
      <w:tr w:rsidR="002B0448" w:rsidRPr="002B0448" w:rsidTr="00266979">
        <w:trPr>
          <w:trHeight w:val="429"/>
        </w:trPr>
        <w:tc>
          <w:tcPr>
            <w:tcW w:w="121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816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текстовых задач арифметическим способом</w:t>
            </w:r>
          </w:p>
        </w:tc>
      </w:tr>
      <w:tr w:rsidR="002B0448" w:rsidRPr="002B0448" w:rsidTr="00266979">
        <w:trPr>
          <w:trHeight w:val="818"/>
        </w:trPr>
        <w:tc>
          <w:tcPr>
            <w:tcW w:w="121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816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логических задач. Решение задач перебором всех возможных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вариантов. Использование при решении задач таблиц и схем</w:t>
            </w:r>
          </w:p>
        </w:tc>
      </w:tr>
      <w:tr w:rsidR="002B0448" w:rsidRPr="002B0448" w:rsidTr="00266979">
        <w:trPr>
          <w:trHeight w:val="1591"/>
        </w:trPr>
        <w:tc>
          <w:tcPr>
            <w:tcW w:w="121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816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задач, содержащих зависимости, связывающие величины: скорость, время, расстояние, цену, количество, стоимость. Единицы измерения: массы, объёма, цены, расстояния, времени, скорости. Связь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между единицами измерения каждой величины</w:t>
            </w:r>
          </w:p>
        </w:tc>
      </w:tr>
      <w:tr w:rsidR="002B0448" w:rsidRPr="002B0448" w:rsidTr="00266979">
        <w:trPr>
          <w:trHeight w:val="431"/>
        </w:trPr>
        <w:tc>
          <w:tcPr>
            <w:tcW w:w="121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816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основных задач на дроби</w:t>
            </w:r>
          </w:p>
        </w:tc>
      </w:tr>
      <w:tr w:rsidR="002B0448" w:rsidRPr="002B0448" w:rsidTr="00266979">
        <w:trPr>
          <w:trHeight w:val="431"/>
        </w:trPr>
        <w:tc>
          <w:tcPr>
            <w:tcW w:w="121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816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Представление данных в виде таблиц, столбчатых диаграмм</w:t>
            </w:r>
          </w:p>
        </w:tc>
      </w:tr>
      <w:tr w:rsidR="002B0448" w:rsidRPr="002B0448" w:rsidTr="00266979">
        <w:trPr>
          <w:trHeight w:val="429"/>
        </w:trPr>
        <w:tc>
          <w:tcPr>
            <w:tcW w:w="121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1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Наглядная геометрия</w:t>
            </w:r>
          </w:p>
        </w:tc>
      </w:tr>
      <w:tr w:rsidR="002B0448" w:rsidRPr="002B0448" w:rsidTr="00266979">
        <w:trPr>
          <w:trHeight w:val="1205"/>
        </w:trPr>
        <w:tc>
          <w:tcPr>
            <w:tcW w:w="121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81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Наглядные представления о фигурах на плоскости: точка, прямая, отрезок, луч, угол, ломаная, многоугольник, окружность, круг. </w:t>
            </w: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Угол. Прямой,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острый, тупой и развёрнутый углы</w:t>
            </w:r>
          </w:p>
        </w:tc>
      </w:tr>
      <w:tr w:rsidR="002B0448" w:rsidRPr="002B0448" w:rsidTr="00266979">
        <w:trPr>
          <w:trHeight w:val="818"/>
        </w:trPr>
        <w:tc>
          <w:tcPr>
            <w:tcW w:w="121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816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Длина отрезка, метрические единицы длины. Длина ломаной, периметр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многоугольника. Измерение и построение углов с помощью транспортира</w:t>
            </w:r>
          </w:p>
        </w:tc>
      </w:tr>
      <w:tr w:rsidR="002B0448" w:rsidRPr="002B0448" w:rsidTr="00266979">
        <w:trPr>
          <w:trHeight w:val="818"/>
        </w:trPr>
        <w:tc>
          <w:tcPr>
            <w:tcW w:w="121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4.3</w:t>
            </w:r>
          </w:p>
        </w:tc>
        <w:tc>
          <w:tcPr>
            <w:tcW w:w="816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Наглядные  представления  о  фигурах  на  плоскости:  многоугольник,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прямоугольник, квадрат, треугольник; о равенстве фигур</w:t>
            </w:r>
          </w:p>
        </w:tc>
      </w:tr>
      <w:tr w:rsidR="002B0448" w:rsidRPr="002B0448" w:rsidTr="00266979">
        <w:trPr>
          <w:trHeight w:val="1591"/>
        </w:trPr>
        <w:tc>
          <w:tcPr>
            <w:tcW w:w="1217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8165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Изображение фигур, в том числе на клетчатой бумаге. Построение конфигураций из частей прямой, окружности на нелинованной и клетчатой   бумаге.   </w:t>
            </w: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Использование   свойств   сторон   и   углов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прямоугольника, квадрата</w:t>
            </w:r>
          </w:p>
        </w:tc>
      </w:tr>
      <w:tr w:rsidR="002B0448" w:rsidRPr="002B0448" w:rsidTr="00266979">
        <w:trPr>
          <w:trHeight w:val="1199"/>
        </w:trPr>
        <w:tc>
          <w:tcPr>
            <w:tcW w:w="121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816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Площадь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прямоугольника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и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многоугольников,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составленных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из прямоугольников, в том числе фигур, изображённых на клетчатой бумаге.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Единицы измерения площади</w:t>
            </w: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type w:val="continuous"/>
          <w:pgSz w:w="11910" w:h="16390"/>
          <w:pgMar w:top="1120" w:right="708" w:bottom="280" w:left="1700" w:header="720" w:footer="720" w:gutter="0"/>
          <w:cols w:space="720"/>
        </w:sect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17"/>
        <w:gridCol w:w="8165"/>
      </w:tblGrid>
      <w:tr w:rsidR="002B0448" w:rsidRPr="002B0448" w:rsidTr="00266979">
        <w:trPr>
          <w:trHeight w:val="1591"/>
        </w:trPr>
        <w:tc>
          <w:tcPr>
            <w:tcW w:w="121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4.6</w:t>
            </w:r>
          </w:p>
        </w:tc>
        <w:tc>
          <w:tcPr>
            <w:tcW w:w="816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многогранников (из бумаги, проволоки, пластилина и других материалов)</w:t>
            </w:r>
          </w:p>
        </w:tc>
      </w:tr>
      <w:tr w:rsidR="002B0448" w:rsidRPr="002B0448" w:rsidTr="00266979">
        <w:trPr>
          <w:trHeight w:val="815"/>
        </w:trPr>
        <w:tc>
          <w:tcPr>
            <w:tcW w:w="1217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4.7</w:t>
            </w:r>
          </w:p>
        </w:tc>
        <w:tc>
          <w:tcPr>
            <w:tcW w:w="8165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Объём  прямоугольного  параллелепипеда,  куба.  Единицы  измерения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объёма</w:t>
            </w: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0448" w:rsidRPr="002B0448" w:rsidRDefault="002B0448" w:rsidP="002B0448">
      <w:pPr>
        <w:widowControl w:val="0"/>
        <w:numPr>
          <w:ilvl w:val="0"/>
          <w:numId w:val="17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sz w:val="28"/>
          <w:szCs w:val="28"/>
        </w:rPr>
        <w:t>КЛАСС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12"/>
        <w:gridCol w:w="8169"/>
      </w:tblGrid>
      <w:tr w:rsidR="002B0448" w:rsidRPr="002B0448" w:rsidTr="00266979">
        <w:trPr>
          <w:trHeight w:val="362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816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Проверяемый элемент содержания</w:t>
            </w:r>
          </w:p>
        </w:tc>
      </w:tr>
      <w:tr w:rsidR="002B0448" w:rsidRPr="002B0448" w:rsidTr="00266979">
        <w:trPr>
          <w:trHeight w:val="429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6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Натуральные числа</w:t>
            </w:r>
          </w:p>
        </w:tc>
      </w:tr>
      <w:tr w:rsidR="002B0448" w:rsidRPr="002B0448" w:rsidTr="00266979">
        <w:trPr>
          <w:trHeight w:val="1591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8169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свойств сложения и умножения, распределительного свойства умножения</w:t>
            </w:r>
          </w:p>
        </w:tc>
      </w:tr>
      <w:tr w:rsidR="002B0448" w:rsidRPr="002B0448" w:rsidTr="00266979">
        <w:trPr>
          <w:trHeight w:val="431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816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Округление натуральных чисел</w:t>
            </w:r>
          </w:p>
        </w:tc>
      </w:tr>
      <w:tr w:rsidR="002B0448" w:rsidRPr="002B0448" w:rsidTr="00266979">
        <w:trPr>
          <w:trHeight w:val="818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8169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Делители и кратные числа, наибольший общий делитель и наименьшее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общее кратное. Делимость суммы и произведения</w:t>
            </w:r>
          </w:p>
        </w:tc>
      </w:tr>
      <w:tr w:rsidR="002B0448" w:rsidRPr="002B0448" w:rsidTr="00266979">
        <w:trPr>
          <w:trHeight w:val="431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816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Деление с остатком</w:t>
            </w:r>
          </w:p>
        </w:tc>
      </w:tr>
      <w:tr w:rsidR="002B0448" w:rsidRPr="002B0448" w:rsidTr="00266979">
        <w:trPr>
          <w:trHeight w:val="431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816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Дроби</w:t>
            </w:r>
          </w:p>
        </w:tc>
      </w:tr>
      <w:tr w:rsidR="002B0448" w:rsidRPr="002B0448" w:rsidTr="00266979">
        <w:trPr>
          <w:trHeight w:val="816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8169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Обыкновенная дробь, основное свойство дроби, сокращение дробей.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Сравнение и упорядочивание дробей</w:t>
            </w:r>
          </w:p>
        </w:tc>
      </w:tr>
      <w:tr w:rsidR="002B0448" w:rsidRPr="002B0448" w:rsidTr="00266979">
        <w:trPr>
          <w:trHeight w:val="818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8169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задач на нахождение части от целого и целого по его части.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Дробное число как результат деления</w:t>
            </w:r>
          </w:p>
        </w:tc>
      </w:tr>
      <w:tr w:rsidR="002B0448" w:rsidRPr="002B0448" w:rsidTr="00266979">
        <w:trPr>
          <w:trHeight w:val="818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8169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Представление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десятичной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дроби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в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виде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обыкновенной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дроби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и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возможность представления обыкновенной дроби в виде десятичной</w:t>
            </w:r>
          </w:p>
        </w:tc>
      </w:tr>
      <w:tr w:rsidR="002B0448" w:rsidRPr="002B0448" w:rsidTr="00266979">
        <w:trPr>
          <w:trHeight w:val="818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8169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Десятичные дроби и метрическая система мер. Арифметические действия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 числовые выражения с обыкновенными и десятичными дробями</w:t>
            </w:r>
          </w:p>
        </w:tc>
      </w:tr>
      <w:tr w:rsidR="002B0448" w:rsidRPr="002B0448" w:rsidTr="00266979">
        <w:trPr>
          <w:trHeight w:val="818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8169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Отношение.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Деление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в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данном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отношении.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Масштаб,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пропорция.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Применение пропорций при решении задач</w:t>
            </w:r>
          </w:p>
        </w:tc>
      </w:tr>
      <w:tr w:rsidR="002B0448" w:rsidRPr="002B0448" w:rsidTr="00266979">
        <w:trPr>
          <w:trHeight w:val="1202"/>
        </w:trPr>
        <w:tc>
          <w:tcPr>
            <w:tcW w:w="1212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8169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Понятие процента. Вычисление процента от величины и величины по её проценту. Выражение процентов десятичными дробями. Решение задач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 проценты. Выражение отношения величин в процентах</w:t>
            </w:r>
          </w:p>
        </w:tc>
      </w:tr>
      <w:tr w:rsidR="002B0448" w:rsidRPr="002B0448" w:rsidTr="00266979">
        <w:trPr>
          <w:trHeight w:val="429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16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Положительные и отрицательные числа</w:t>
            </w: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type w:val="continuous"/>
          <w:pgSz w:w="11910" w:h="16390"/>
          <w:pgMar w:top="1120" w:right="708" w:bottom="280" w:left="1700" w:header="720" w:footer="720" w:gutter="0"/>
          <w:cols w:space="720"/>
        </w:sect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12"/>
        <w:gridCol w:w="8169"/>
      </w:tblGrid>
      <w:tr w:rsidR="002B0448" w:rsidRPr="002B0448" w:rsidTr="00266979">
        <w:trPr>
          <w:trHeight w:val="1205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816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Положительные и отрицательные числа. Целые числа. Модуль числа, геометрическая интерпретация модуля числа. </w:t>
            </w: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Изображение чисел на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координатной прямой. Числовые промежутки. Сравнение чисел</w:t>
            </w:r>
          </w:p>
        </w:tc>
      </w:tr>
      <w:tr w:rsidR="002B0448" w:rsidRPr="002B0448" w:rsidTr="00266979">
        <w:trPr>
          <w:trHeight w:val="431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8169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Арифметические действия с положительными и отрицательными числами</w:t>
            </w:r>
          </w:p>
        </w:tc>
      </w:tr>
      <w:tr w:rsidR="002B0448" w:rsidRPr="002B0448" w:rsidTr="00266979">
        <w:trPr>
          <w:trHeight w:val="1204"/>
        </w:trPr>
        <w:tc>
          <w:tcPr>
            <w:tcW w:w="1212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816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Прямоугольная система координат на плоскости. Координаты точки на плоскости,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абсцисса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и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ордината.</w:t>
            </w: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Построение</w:t>
            </w: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точек</w:t>
            </w: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и</w:t>
            </w: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фигур</w:t>
            </w: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>на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координатной плоскости</w:t>
            </w:r>
          </w:p>
        </w:tc>
      </w:tr>
      <w:tr w:rsidR="002B0448" w:rsidRPr="002B0448" w:rsidTr="00266979">
        <w:trPr>
          <w:trHeight w:val="432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16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Буквенные выражения</w:t>
            </w:r>
          </w:p>
        </w:tc>
      </w:tr>
      <w:tr w:rsidR="002B0448" w:rsidRPr="002B0448" w:rsidTr="00266979">
        <w:trPr>
          <w:trHeight w:val="1204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8169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Применение букв для записи математических выражений и предложений. Свойства арифметических действий. Буквенные выражения и числовые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подстановки. Буквенные равенства, нахождение неизвестного компонента</w:t>
            </w:r>
          </w:p>
        </w:tc>
      </w:tr>
      <w:tr w:rsidR="002B0448" w:rsidRPr="002B0448" w:rsidTr="00266979">
        <w:trPr>
          <w:trHeight w:val="815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8169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Формулы, формулы периметра и площади прямоугольника, квадрата,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объёма параллелепипеда и куба</w:t>
            </w:r>
          </w:p>
        </w:tc>
      </w:tr>
      <w:tr w:rsidR="002B0448" w:rsidRPr="002B0448" w:rsidTr="00266979">
        <w:trPr>
          <w:trHeight w:val="431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16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Решение текстовых задач</w:t>
            </w:r>
          </w:p>
        </w:tc>
      </w:tr>
      <w:tr w:rsidR="002B0448" w:rsidRPr="002B0448" w:rsidTr="00266979">
        <w:trPr>
          <w:trHeight w:val="432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5.1</w:t>
            </w:r>
          </w:p>
        </w:tc>
        <w:tc>
          <w:tcPr>
            <w:tcW w:w="8169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текстовых задач арифметическим способом</w:t>
            </w:r>
          </w:p>
        </w:tc>
      </w:tr>
      <w:tr w:rsidR="002B0448" w:rsidRPr="002B0448" w:rsidTr="00266979">
        <w:trPr>
          <w:trHeight w:val="818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8169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логических задач. Решение задач перебором всех возможных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вариантов</w:t>
            </w:r>
          </w:p>
        </w:tc>
      </w:tr>
      <w:tr w:rsidR="002B0448" w:rsidRPr="002B0448" w:rsidTr="00266979">
        <w:trPr>
          <w:trHeight w:val="1977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5.3</w:t>
            </w:r>
          </w:p>
        </w:tc>
        <w:tc>
          <w:tcPr>
            <w:tcW w:w="8169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измерения каждой величины</w:t>
            </w:r>
          </w:p>
        </w:tc>
      </w:tr>
      <w:tr w:rsidR="002B0448" w:rsidRPr="002B0448" w:rsidTr="00266979">
        <w:trPr>
          <w:trHeight w:val="816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5.4</w:t>
            </w:r>
          </w:p>
        </w:tc>
        <w:tc>
          <w:tcPr>
            <w:tcW w:w="8169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Решение задач, связанных с отношением, пропорциональностью величин,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процентами; решение основных задач на дроби и проценты</w:t>
            </w:r>
          </w:p>
        </w:tc>
      </w:tr>
      <w:tr w:rsidR="002B0448" w:rsidRPr="002B0448" w:rsidTr="00266979">
        <w:trPr>
          <w:trHeight w:val="818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5.5</w:t>
            </w:r>
          </w:p>
        </w:tc>
        <w:tc>
          <w:tcPr>
            <w:tcW w:w="8169" w:type="dxa"/>
          </w:tcPr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Оценка и прикидка, округление результата. Составление буквенных</w:t>
            </w:r>
          </w:p>
          <w:p w:rsidR="002B0448" w:rsidRPr="00F04F66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выражений по условию задачи.</w:t>
            </w:r>
          </w:p>
        </w:tc>
      </w:tr>
      <w:tr w:rsidR="002B0448" w:rsidRPr="002B0448" w:rsidTr="00266979">
        <w:trPr>
          <w:trHeight w:val="818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5.6</w:t>
            </w:r>
          </w:p>
        </w:tc>
        <w:tc>
          <w:tcPr>
            <w:tcW w:w="8169" w:type="dxa"/>
          </w:tcPr>
          <w:p w:rsidR="002B0448" w:rsidRPr="007C3BA1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F04F6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Представление данных с помощью таблиц и диаграмм. </w:t>
            </w:r>
            <w:r w:rsidRPr="007C3BA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Столбчатые</w:t>
            </w:r>
          </w:p>
          <w:p w:rsidR="002B0448" w:rsidRPr="007C3BA1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C3BA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диаграммы. Чтение круговых диаграмм</w:t>
            </w:r>
          </w:p>
        </w:tc>
      </w:tr>
      <w:tr w:rsidR="002B0448" w:rsidRPr="002B0448" w:rsidTr="00266979">
        <w:trPr>
          <w:trHeight w:val="431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16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Наглядная геометрия</w:t>
            </w:r>
          </w:p>
        </w:tc>
      </w:tr>
      <w:tr w:rsidR="002B0448" w:rsidRPr="002B0448" w:rsidTr="00266979">
        <w:trPr>
          <w:trHeight w:val="818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6.1</w:t>
            </w:r>
          </w:p>
        </w:tc>
        <w:tc>
          <w:tcPr>
            <w:tcW w:w="8169" w:type="dxa"/>
          </w:tcPr>
          <w:p w:rsidR="002B0448" w:rsidRPr="007C3BA1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C3BA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Точка,</w:t>
            </w:r>
            <w:r w:rsidRPr="007C3BA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прямая,</w:t>
            </w:r>
            <w:r w:rsidRPr="007C3BA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отрезок,</w:t>
            </w:r>
            <w:r w:rsidRPr="007C3BA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луч,</w:t>
            </w:r>
            <w:r w:rsidRPr="007C3BA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угол,</w:t>
            </w:r>
            <w:r w:rsidRPr="007C3BA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ломаная,</w:t>
            </w:r>
            <w:r w:rsidRPr="007C3BA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многоугольник,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четырёхугольник, треугольник, окружность, круг</w:t>
            </w:r>
          </w:p>
        </w:tc>
      </w:tr>
      <w:tr w:rsidR="002B0448" w:rsidRPr="002B0448" w:rsidTr="00266979">
        <w:trPr>
          <w:trHeight w:val="815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6.2</w:t>
            </w:r>
          </w:p>
        </w:tc>
        <w:tc>
          <w:tcPr>
            <w:tcW w:w="8169" w:type="dxa"/>
          </w:tcPr>
          <w:p w:rsidR="002B0448" w:rsidRPr="007C3BA1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C3BA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Взаимное  расположение  двух  прямых  на  плоскости,  параллельные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прямые, перпендикулярные прямые</w:t>
            </w:r>
          </w:p>
        </w:tc>
      </w:tr>
      <w:tr w:rsidR="002B0448" w:rsidRPr="002B0448" w:rsidTr="00266979">
        <w:trPr>
          <w:trHeight w:val="429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6.3</w:t>
            </w:r>
          </w:p>
        </w:tc>
        <w:tc>
          <w:tcPr>
            <w:tcW w:w="8169" w:type="dxa"/>
          </w:tcPr>
          <w:p w:rsidR="002B0448" w:rsidRPr="007C3BA1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C3BA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Измерение расстояний: между двумя точками, от точки до прямой, длина</w:t>
            </w: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type w:val="continuous"/>
          <w:pgSz w:w="11910" w:h="16390"/>
          <w:pgMar w:top="1120" w:right="708" w:bottom="1069" w:left="1700" w:header="720" w:footer="720" w:gutter="0"/>
          <w:cols w:space="720"/>
        </w:sectPr>
      </w:pPr>
    </w:p>
    <w:tbl>
      <w:tblPr>
        <w:tblStyle w:val="TableNormal"/>
        <w:tblW w:w="0" w:type="auto"/>
        <w:tblInd w:w="8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12"/>
        <w:gridCol w:w="8169"/>
      </w:tblGrid>
      <w:tr w:rsidR="002B0448" w:rsidRPr="002B0448" w:rsidTr="00266979">
        <w:trPr>
          <w:trHeight w:val="432"/>
        </w:trPr>
        <w:tc>
          <w:tcPr>
            <w:tcW w:w="1212" w:type="dxa"/>
          </w:tcPr>
          <w:p w:rsidR="002B0448" w:rsidRPr="007C3BA1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16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маршрута на квадратной сетке</w:t>
            </w:r>
          </w:p>
        </w:tc>
      </w:tr>
      <w:tr w:rsidR="002B0448" w:rsidRPr="002B0448" w:rsidTr="00266979">
        <w:trPr>
          <w:trHeight w:val="431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6.4</w:t>
            </w:r>
          </w:p>
        </w:tc>
        <w:tc>
          <w:tcPr>
            <w:tcW w:w="8169" w:type="dxa"/>
          </w:tcPr>
          <w:p w:rsidR="002B0448" w:rsidRPr="007C3BA1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C3BA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Измерение и построение углов с помощью транспортира</w:t>
            </w:r>
          </w:p>
        </w:tc>
      </w:tr>
      <w:tr w:rsidR="002B0448" w:rsidRPr="002B0448" w:rsidTr="00266979">
        <w:trPr>
          <w:trHeight w:val="818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6.5</w:t>
            </w:r>
          </w:p>
        </w:tc>
        <w:tc>
          <w:tcPr>
            <w:tcW w:w="8169" w:type="dxa"/>
          </w:tcPr>
          <w:p w:rsidR="002B0448" w:rsidRPr="007C3BA1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C3BA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Виды треугольников: остроугольный, прямоугольный, тупоугольный,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равнобедренный, равносторонний</w:t>
            </w:r>
          </w:p>
        </w:tc>
      </w:tr>
      <w:tr w:rsidR="002B0448" w:rsidRPr="002B0448" w:rsidTr="00266979">
        <w:trPr>
          <w:trHeight w:val="818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6.6</w:t>
            </w:r>
          </w:p>
        </w:tc>
        <w:tc>
          <w:tcPr>
            <w:tcW w:w="8169" w:type="dxa"/>
          </w:tcPr>
          <w:p w:rsidR="002B0448" w:rsidRPr="00D945DF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945D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Четырёхугольник.</w:t>
            </w:r>
            <w:r w:rsidRPr="00D945D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Прямоугольник,</w:t>
            </w:r>
            <w:r w:rsidRPr="00D945D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квадрат:</w:t>
            </w:r>
            <w:r w:rsidRPr="00D945D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использование</w:t>
            </w:r>
            <w:r w:rsidRPr="00D945D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свойств</w:t>
            </w:r>
          </w:p>
          <w:p w:rsidR="002B0448" w:rsidRPr="00D945DF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945DF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сторон, углов, диагоналей</w:t>
            </w:r>
          </w:p>
        </w:tc>
      </w:tr>
      <w:tr w:rsidR="002B0448" w:rsidRPr="002B0448" w:rsidTr="00266979">
        <w:trPr>
          <w:trHeight w:val="1205"/>
        </w:trPr>
        <w:tc>
          <w:tcPr>
            <w:tcW w:w="1212" w:type="dxa"/>
          </w:tcPr>
          <w:p w:rsidR="002B0448" w:rsidRPr="00D945DF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6.7</w:t>
            </w:r>
          </w:p>
        </w:tc>
        <w:tc>
          <w:tcPr>
            <w:tcW w:w="816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3BA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Изображение</w:t>
            </w:r>
            <w:r w:rsidRPr="007C3BA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геометрических</w:t>
            </w:r>
            <w:r w:rsidRPr="007C3BA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фигур</w:t>
            </w:r>
            <w:r w:rsidRPr="007C3BA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на</w:t>
            </w:r>
            <w:r w:rsidRPr="007C3BA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нелинованной</w:t>
            </w:r>
            <w:r w:rsidRPr="007C3BA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бумаге</w:t>
            </w:r>
            <w:r w:rsidRPr="007C3BA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 xml:space="preserve">с использованием циркуля, линейки, угольника, транспортира. </w:t>
            </w: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Построения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на клетчатой бумаге</w:t>
            </w:r>
          </w:p>
        </w:tc>
      </w:tr>
      <w:tr w:rsidR="002B0448" w:rsidRPr="002B0448" w:rsidTr="00266979">
        <w:trPr>
          <w:trHeight w:val="429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6.8</w:t>
            </w:r>
          </w:p>
        </w:tc>
        <w:tc>
          <w:tcPr>
            <w:tcW w:w="816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Периметр многоугольника</w:t>
            </w:r>
          </w:p>
        </w:tc>
      </w:tr>
      <w:tr w:rsidR="002B0448" w:rsidRPr="002B0448" w:rsidTr="00266979">
        <w:trPr>
          <w:trHeight w:val="818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6.9</w:t>
            </w:r>
          </w:p>
        </w:tc>
        <w:tc>
          <w:tcPr>
            <w:tcW w:w="8169" w:type="dxa"/>
          </w:tcPr>
          <w:p w:rsidR="002B0448" w:rsidRPr="007C3BA1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C3BA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Понятие площади фигуры, единицы измерения площади. Приближённое</w:t>
            </w:r>
          </w:p>
          <w:p w:rsidR="002B0448" w:rsidRPr="007C3BA1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C3BA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измерение площади фигур, в том числе на квадратной сетке</w:t>
            </w:r>
          </w:p>
        </w:tc>
      </w:tr>
      <w:tr w:rsidR="002B0448" w:rsidRPr="002B0448" w:rsidTr="00266979">
        <w:trPr>
          <w:trHeight w:val="431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6.10</w:t>
            </w:r>
          </w:p>
        </w:tc>
        <w:tc>
          <w:tcPr>
            <w:tcW w:w="8169" w:type="dxa"/>
          </w:tcPr>
          <w:p w:rsidR="002B0448" w:rsidRPr="007C3BA1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C3BA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Приближённое измерение длины окружности, площади круга</w:t>
            </w:r>
          </w:p>
        </w:tc>
      </w:tr>
      <w:tr w:rsidR="002B0448" w:rsidRPr="002B0448" w:rsidTr="00266979">
        <w:trPr>
          <w:trHeight w:val="818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6.11</w:t>
            </w:r>
          </w:p>
        </w:tc>
        <w:tc>
          <w:tcPr>
            <w:tcW w:w="816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3BA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Симметрия: центральная, осевая и зеркальная. </w:t>
            </w: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Построение симметричных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фигур</w:t>
            </w:r>
          </w:p>
        </w:tc>
      </w:tr>
      <w:tr w:rsidR="002B0448" w:rsidRPr="002B0448" w:rsidTr="00266979">
        <w:trPr>
          <w:trHeight w:val="1977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6.12</w:t>
            </w:r>
          </w:p>
        </w:tc>
        <w:tc>
          <w:tcPr>
            <w:tcW w:w="8169" w:type="dxa"/>
          </w:tcPr>
          <w:p w:rsidR="002B0448" w:rsidRPr="007C3BA1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C3BA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 конуса.  Создание  моделей  пространственных  фигур  (из  бумаги,</w:t>
            </w:r>
          </w:p>
          <w:p w:rsidR="002B0448" w:rsidRPr="007C3BA1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7C3BA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проволоки, пластилина и других материалов)</w:t>
            </w:r>
          </w:p>
        </w:tc>
      </w:tr>
      <w:tr w:rsidR="002B0448" w:rsidRPr="002B0448" w:rsidTr="00266979">
        <w:trPr>
          <w:trHeight w:val="813"/>
        </w:trPr>
        <w:tc>
          <w:tcPr>
            <w:tcW w:w="1212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6.13</w:t>
            </w:r>
          </w:p>
        </w:tc>
        <w:tc>
          <w:tcPr>
            <w:tcW w:w="8169" w:type="dxa"/>
          </w:tcPr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3BA1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Понятие объёма, единицы измерения объёма. </w:t>
            </w: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Объём прямоугольного</w:t>
            </w:r>
          </w:p>
          <w:p w:rsidR="002B0448" w:rsidRPr="002B0448" w:rsidRDefault="002B0448" w:rsidP="002B0448">
            <w:pPr>
              <w:spacing w:line="264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0448">
              <w:rPr>
                <w:rFonts w:ascii="Times New Roman" w:eastAsia="Times New Roman" w:hAnsi="Times New Roman" w:cs="Times New Roman"/>
                <w:sz w:val="28"/>
                <w:szCs w:val="28"/>
              </w:rPr>
              <w:t>параллелепипеда, куба</w:t>
            </w:r>
          </w:p>
        </w:tc>
      </w:tr>
    </w:tbl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2B0448" w:rsidRPr="002B0448">
          <w:type w:val="continuous"/>
          <w:pgSz w:w="11910" w:h="16390"/>
          <w:pgMar w:top="1120" w:right="708" w:bottom="280" w:left="1700" w:header="720" w:footer="720" w:gutter="0"/>
          <w:cols w:space="720"/>
        </w:sect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УЧЕБНО-МЕТОДИЧЕСКОЕ ОБЕСПЕЧЕНИЕ ОБРАЗОВАТЕЛЬНОГО ПРОЦЕССА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sz w:val="28"/>
          <w:szCs w:val="28"/>
        </w:rPr>
        <w:t>ОБЯЗАТЕЛЬНЫЕ УЧЕБНЫЕ МАТЕРИАЛЫ ДЛЯ УЧЕНИКА</w:t>
      </w:r>
    </w:p>
    <w:p w:rsidR="002B0448" w:rsidRPr="002B0448" w:rsidRDefault="002B0448" w:rsidP="002B0448">
      <w:pPr>
        <w:widowControl w:val="0"/>
        <w:numPr>
          <w:ilvl w:val="1"/>
          <w:numId w:val="17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Математика: 5-й класс: базовый уровень: учебник: в 2 частях; 3-е издание, переработанное Виленкин Н.Я., Жохов В.И., Чесноков А.С. и др. Акционерное общество «Издательство «Просвещение»</w:t>
      </w:r>
    </w:p>
    <w:p w:rsidR="002B0448" w:rsidRPr="002B0448" w:rsidRDefault="002B0448" w:rsidP="002B0448">
      <w:pPr>
        <w:widowControl w:val="0"/>
        <w:numPr>
          <w:ilvl w:val="1"/>
          <w:numId w:val="17"/>
        </w:numPr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Математика: 6-й класс: базовый уровень: учебник: в 2 частях; 3-е издание, переработанное Виленкин Н.Я., Жохов В.И., Чесноков А.С. и др. Акционерное общество «Издательство «Просвещение»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sz w:val="28"/>
          <w:szCs w:val="28"/>
        </w:rPr>
        <w:t>МЕТОДИЧЕСКИЕ МАТЕРИАЛЫ ДЛЯ УЧИТЕЛЯ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Математика: 5 - 6-е классы: базовый уровень : методическое пособие к предметной линии учебников по математике Н.Я.Виленкина, В.И. Жохова, А.С. Чеснокова и др. - 2-е изд., стер. - Москва : Просвещение, 2023. - 76 с. Донцова Мария Александровна. Математика : 6-й класс : базовый уровень : поурочные разработки : учебное пособие / М.А, Донцова. - Москва :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sz w:val="28"/>
          <w:szCs w:val="28"/>
        </w:rPr>
        <w:t>Просвещение, 2025. - 281 с.</w:t>
      </w:r>
    </w:p>
    <w:p w:rsidR="002B0448" w:rsidRPr="002B0448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02334" w:rsidRPr="00266979" w:rsidRDefault="002B0448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0448">
        <w:rPr>
          <w:rFonts w:ascii="Times New Roman" w:eastAsia="Times New Roman" w:hAnsi="Times New Roman" w:cs="Times New Roman"/>
          <w:b/>
          <w:sz w:val="28"/>
          <w:szCs w:val="28"/>
        </w:rPr>
        <w:t>ЦИФРОВЫЕ ОБРАЗОВАТЕЛЬНЫЕ РЕСУРСЫ И РЕСУРСЫ СЕТИ ИНТЕРНЕТ</w:t>
      </w:r>
    </w:p>
    <w:p w:rsidR="00D02334" w:rsidRPr="00D02334" w:rsidRDefault="00D02334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2334">
        <w:rPr>
          <w:rFonts w:ascii="Times New Roman" w:hAnsi="Times New Roman" w:cs="Times New Roman"/>
          <w:sz w:val="28"/>
          <w:szCs w:val="28"/>
        </w:rPr>
        <w:t xml:space="preserve">http://www.eidos.ru/olymp/- Всероссийские дистанционные эвристические олимпиады </w:t>
      </w:r>
    </w:p>
    <w:p w:rsidR="00D02334" w:rsidRPr="00D02334" w:rsidRDefault="00D02334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2334">
        <w:rPr>
          <w:rFonts w:ascii="Times New Roman" w:hAnsi="Times New Roman" w:cs="Times New Roman"/>
          <w:sz w:val="28"/>
          <w:szCs w:val="28"/>
        </w:rPr>
        <w:t xml:space="preserve">http://www.en.edu.ru - Естественнонаучный образовательный портал </w:t>
      </w:r>
    </w:p>
    <w:p w:rsidR="00D02334" w:rsidRPr="00D02334" w:rsidRDefault="00D02334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2334">
        <w:rPr>
          <w:rFonts w:ascii="Times New Roman" w:hAnsi="Times New Roman" w:cs="Times New Roman"/>
          <w:sz w:val="28"/>
          <w:szCs w:val="28"/>
        </w:rPr>
        <w:t xml:space="preserve">http://www.school.edu.ru - Российский общеобразовательный портал </w:t>
      </w:r>
    </w:p>
    <w:p w:rsidR="00D02334" w:rsidRPr="00D02334" w:rsidRDefault="00D02334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2334">
        <w:rPr>
          <w:rFonts w:ascii="Times New Roman" w:hAnsi="Times New Roman" w:cs="Times New Roman"/>
          <w:sz w:val="28"/>
          <w:szCs w:val="28"/>
        </w:rPr>
        <w:t xml:space="preserve">http://www.vidod.edu.ru - Федеральный портал «Дополнительное образование детей» 10. http://www.edu.ru - Федеральный портал «Российское образование» </w:t>
      </w:r>
    </w:p>
    <w:p w:rsidR="00D02334" w:rsidRPr="00D02334" w:rsidRDefault="00D02334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2334">
        <w:rPr>
          <w:rFonts w:ascii="Times New Roman" w:hAnsi="Times New Roman" w:cs="Times New Roman"/>
          <w:sz w:val="28"/>
          <w:szCs w:val="28"/>
        </w:rPr>
        <w:t xml:space="preserve">http://fcior.edu.ru – Федеральный центр информационных образовательных ресурсов Образовательные Интернет-ресурсы по математике: </w:t>
      </w:r>
    </w:p>
    <w:p w:rsidR="00D02334" w:rsidRPr="00D02334" w:rsidRDefault="00D02334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2334">
        <w:rPr>
          <w:rFonts w:ascii="Times New Roman" w:hAnsi="Times New Roman" w:cs="Times New Roman"/>
          <w:sz w:val="28"/>
          <w:szCs w:val="28"/>
        </w:rPr>
        <w:t xml:space="preserve">Московский центр непрерывного математического образования http://www.mccme.ru </w:t>
      </w:r>
    </w:p>
    <w:p w:rsidR="00D02334" w:rsidRPr="00D02334" w:rsidRDefault="00D02334" w:rsidP="002B0448">
      <w:pPr>
        <w:widowControl w:val="0"/>
        <w:autoSpaceDE w:val="0"/>
        <w:autoSpaceDN w:val="0"/>
        <w:spacing w:after="0" w:line="264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  <w:sectPr w:rsidR="00D02334" w:rsidRPr="00D02334">
          <w:pgSz w:w="11910" w:h="16390"/>
          <w:pgMar w:top="1060" w:right="708" w:bottom="280" w:left="1559" w:header="720" w:footer="720" w:gutter="0"/>
          <w:cols w:space="720"/>
        </w:sectPr>
      </w:pPr>
      <w:r w:rsidRPr="00D02334">
        <w:rPr>
          <w:rFonts w:ascii="Times New Roman" w:hAnsi="Times New Roman" w:cs="Times New Roman"/>
          <w:sz w:val="28"/>
          <w:szCs w:val="28"/>
        </w:rPr>
        <w:t xml:space="preserve">Газета «Математика» Издательского дома «Первое сентября» http://mat.1september.ru </w:t>
      </w:r>
    </w:p>
    <w:p w:rsidR="00DC59FF" w:rsidRDefault="00DC59FF" w:rsidP="002B0448"/>
    <w:sectPr w:rsidR="00DC59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0AF3" w:rsidRDefault="00230AF3" w:rsidP="002B0448">
      <w:pPr>
        <w:spacing w:after="0" w:line="240" w:lineRule="auto"/>
      </w:pPr>
      <w:r>
        <w:separator/>
      </w:r>
    </w:p>
  </w:endnote>
  <w:endnote w:type="continuationSeparator" w:id="0">
    <w:p w:rsidR="00230AF3" w:rsidRDefault="00230AF3" w:rsidP="002B0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0AF3" w:rsidRDefault="00230AF3" w:rsidP="002B0448">
      <w:pPr>
        <w:spacing w:after="0" w:line="240" w:lineRule="auto"/>
      </w:pPr>
      <w:r>
        <w:separator/>
      </w:r>
    </w:p>
  </w:footnote>
  <w:footnote w:type="continuationSeparator" w:id="0">
    <w:p w:rsidR="00230AF3" w:rsidRDefault="00230AF3" w:rsidP="002B04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5E306ED"/>
    <w:multiLevelType w:val="singleLevel"/>
    <w:tmpl w:val="B5E306ED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1" w15:restartNumberingAfterBreak="0">
    <w:nsid w:val="BF205925"/>
    <w:multiLevelType w:val="singleLevel"/>
    <w:tmpl w:val="BF205925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2" w15:restartNumberingAfterBreak="0">
    <w:nsid w:val="CF092B84"/>
    <w:multiLevelType w:val="singleLevel"/>
    <w:tmpl w:val="CF092B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3" w15:restartNumberingAfterBreak="0">
    <w:nsid w:val="0053208E"/>
    <w:multiLevelType w:val="singleLevel"/>
    <w:tmpl w:val="005320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4" w15:restartNumberingAfterBreak="0">
    <w:nsid w:val="025F31C2"/>
    <w:multiLevelType w:val="hybridMultilevel"/>
    <w:tmpl w:val="184C8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3D62ECE"/>
    <w:multiLevelType w:val="singleLevel"/>
    <w:tmpl w:val="03D62EC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6" w15:restartNumberingAfterBreak="0">
    <w:nsid w:val="066745AE"/>
    <w:multiLevelType w:val="multilevel"/>
    <w:tmpl w:val="537636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8014385"/>
    <w:multiLevelType w:val="multilevel"/>
    <w:tmpl w:val="FE16472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96774D0"/>
    <w:multiLevelType w:val="multilevel"/>
    <w:tmpl w:val="433851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0216836"/>
    <w:multiLevelType w:val="multilevel"/>
    <w:tmpl w:val="350ED01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42F08D4"/>
    <w:multiLevelType w:val="multilevel"/>
    <w:tmpl w:val="AA54F4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7B10ECE"/>
    <w:multiLevelType w:val="multilevel"/>
    <w:tmpl w:val="59F204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ADC1FD2"/>
    <w:multiLevelType w:val="hybridMultilevel"/>
    <w:tmpl w:val="DE446B48"/>
    <w:lvl w:ilvl="0" w:tplc="1684083C">
      <w:numFmt w:val="bullet"/>
      <w:lvlText w:val=""/>
      <w:lvlJc w:val="left"/>
      <w:pPr>
        <w:ind w:left="10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568858C">
      <w:numFmt w:val="bullet"/>
      <w:lvlText w:val="•"/>
      <w:lvlJc w:val="left"/>
      <w:pPr>
        <w:ind w:left="1917" w:hanging="360"/>
      </w:pPr>
      <w:rPr>
        <w:rFonts w:hint="default"/>
        <w:lang w:val="ru-RU" w:eastAsia="en-US" w:bidi="ar-SA"/>
      </w:rPr>
    </w:lvl>
    <w:lvl w:ilvl="2" w:tplc="CA362CC4">
      <w:numFmt w:val="bullet"/>
      <w:lvlText w:val="•"/>
      <w:lvlJc w:val="left"/>
      <w:pPr>
        <w:ind w:left="2775" w:hanging="360"/>
      </w:pPr>
      <w:rPr>
        <w:rFonts w:hint="default"/>
        <w:lang w:val="ru-RU" w:eastAsia="en-US" w:bidi="ar-SA"/>
      </w:rPr>
    </w:lvl>
    <w:lvl w:ilvl="3" w:tplc="E17AA712">
      <w:numFmt w:val="bullet"/>
      <w:lvlText w:val="•"/>
      <w:lvlJc w:val="left"/>
      <w:pPr>
        <w:ind w:left="3633" w:hanging="360"/>
      </w:pPr>
      <w:rPr>
        <w:rFonts w:hint="default"/>
        <w:lang w:val="ru-RU" w:eastAsia="en-US" w:bidi="ar-SA"/>
      </w:rPr>
    </w:lvl>
    <w:lvl w:ilvl="4" w:tplc="E272B066">
      <w:numFmt w:val="bullet"/>
      <w:lvlText w:val="•"/>
      <w:lvlJc w:val="left"/>
      <w:pPr>
        <w:ind w:left="4491" w:hanging="360"/>
      </w:pPr>
      <w:rPr>
        <w:rFonts w:hint="default"/>
        <w:lang w:val="ru-RU" w:eastAsia="en-US" w:bidi="ar-SA"/>
      </w:rPr>
    </w:lvl>
    <w:lvl w:ilvl="5" w:tplc="D3EA78B4">
      <w:numFmt w:val="bullet"/>
      <w:lvlText w:val="•"/>
      <w:lvlJc w:val="left"/>
      <w:pPr>
        <w:ind w:left="5349" w:hanging="360"/>
      </w:pPr>
      <w:rPr>
        <w:rFonts w:hint="default"/>
        <w:lang w:val="ru-RU" w:eastAsia="en-US" w:bidi="ar-SA"/>
      </w:rPr>
    </w:lvl>
    <w:lvl w:ilvl="6" w:tplc="2DCA104C">
      <w:numFmt w:val="bullet"/>
      <w:lvlText w:val="•"/>
      <w:lvlJc w:val="left"/>
      <w:pPr>
        <w:ind w:left="6207" w:hanging="360"/>
      </w:pPr>
      <w:rPr>
        <w:rFonts w:hint="default"/>
        <w:lang w:val="ru-RU" w:eastAsia="en-US" w:bidi="ar-SA"/>
      </w:rPr>
    </w:lvl>
    <w:lvl w:ilvl="7" w:tplc="A9BC2D3C">
      <w:numFmt w:val="bullet"/>
      <w:lvlText w:val="•"/>
      <w:lvlJc w:val="left"/>
      <w:pPr>
        <w:ind w:left="7065" w:hanging="360"/>
      </w:pPr>
      <w:rPr>
        <w:rFonts w:hint="default"/>
        <w:lang w:val="ru-RU" w:eastAsia="en-US" w:bidi="ar-SA"/>
      </w:rPr>
    </w:lvl>
    <w:lvl w:ilvl="8" w:tplc="A32C4932">
      <w:numFmt w:val="bullet"/>
      <w:lvlText w:val="•"/>
      <w:lvlJc w:val="left"/>
      <w:pPr>
        <w:ind w:left="7923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1AFA1F5B"/>
    <w:multiLevelType w:val="multilevel"/>
    <w:tmpl w:val="316ECE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BA4120C"/>
    <w:multiLevelType w:val="multilevel"/>
    <w:tmpl w:val="FD369F8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E154B8E"/>
    <w:multiLevelType w:val="multilevel"/>
    <w:tmpl w:val="B7F6D8A8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1F430AD2"/>
    <w:multiLevelType w:val="hybridMultilevel"/>
    <w:tmpl w:val="6060BD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8D2DED"/>
    <w:multiLevelType w:val="hybridMultilevel"/>
    <w:tmpl w:val="1C6A6F70"/>
    <w:lvl w:ilvl="0" w:tplc="A48C18F4">
      <w:start w:val="5"/>
      <w:numFmt w:val="decimal"/>
      <w:lvlText w:val="%1"/>
      <w:lvlJc w:val="left"/>
      <w:pPr>
        <w:ind w:left="333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8B64144">
      <w:numFmt w:val="bullet"/>
      <w:lvlText w:val="•"/>
      <w:lvlJc w:val="left"/>
      <w:pPr>
        <w:ind w:left="122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3F3C3740">
      <w:numFmt w:val="bullet"/>
      <w:lvlText w:val="•"/>
      <w:lvlJc w:val="left"/>
      <w:pPr>
        <w:ind w:left="1357" w:hanging="169"/>
      </w:pPr>
      <w:rPr>
        <w:rFonts w:hint="default"/>
        <w:lang w:val="ru-RU" w:eastAsia="en-US" w:bidi="ar-SA"/>
      </w:rPr>
    </w:lvl>
    <w:lvl w:ilvl="3" w:tplc="F76CA350">
      <w:numFmt w:val="bullet"/>
      <w:lvlText w:val="•"/>
      <w:lvlJc w:val="left"/>
      <w:pPr>
        <w:ind w:left="2375" w:hanging="169"/>
      </w:pPr>
      <w:rPr>
        <w:rFonts w:hint="default"/>
        <w:lang w:val="ru-RU" w:eastAsia="en-US" w:bidi="ar-SA"/>
      </w:rPr>
    </w:lvl>
    <w:lvl w:ilvl="4" w:tplc="9D880B9C">
      <w:numFmt w:val="bullet"/>
      <w:lvlText w:val="•"/>
      <w:lvlJc w:val="left"/>
      <w:pPr>
        <w:ind w:left="3392" w:hanging="169"/>
      </w:pPr>
      <w:rPr>
        <w:rFonts w:hint="default"/>
        <w:lang w:val="ru-RU" w:eastAsia="en-US" w:bidi="ar-SA"/>
      </w:rPr>
    </w:lvl>
    <w:lvl w:ilvl="5" w:tplc="BEC2B9AC">
      <w:numFmt w:val="bullet"/>
      <w:lvlText w:val="•"/>
      <w:lvlJc w:val="left"/>
      <w:pPr>
        <w:ind w:left="4410" w:hanging="169"/>
      </w:pPr>
      <w:rPr>
        <w:rFonts w:hint="default"/>
        <w:lang w:val="ru-RU" w:eastAsia="en-US" w:bidi="ar-SA"/>
      </w:rPr>
    </w:lvl>
    <w:lvl w:ilvl="6" w:tplc="8872F3F4">
      <w:numFmt w:val="bullet"/>
      <w:lvlText w:val="•"/>
      <w:lvlJc w:val="left"/>
      <w:pPr>
        <w:ind w:left="5428" w:hanging="169"/>
      </w:pPr>
      <w:rPr>
        <w:rFonts w:hint="default"/>
        <w:lang w:val="ru-RU" w:eastAsia="en-US" w:bidi="ar-SA"/>
      </w:rPr>
    </w:lvl>
    <w:lvl w:ilvl="7" w:tplc="979E2820">
      <w:numFmt w:val="bullet"/>
      <w:lvlText w:val="•"/>
      <w:lvlJc w:val="left"/>
      <w:pPr>
        <w:ind w:left="6445" w:hanging="169"/>
      </w:pPr>
      <w:rPr>
        <w:rFonts w:hint="default"/>
        <w:lang w:val="ru-RU" w:eastAsia="en-US" w:bidi="ar-SA"/>
      </w:rPr>
    </w:lvl>
    <w:lvl w:ilvl="8" w:tplc="CC9871B0">
      <w:numFmt w:val="bullet"/>
      <w:lvlText w:val="•"/>
      <w:lvlJc w:val="left"/>
      <w:pPr>
        <w:ind w:left="7463" w:hanging="169"/>
      </w:pPr>
      <w:rPr>
        <w:rFonts w:hint="default"/>
        <w:lang w:val="ru-RU" w:eastAsia="en-US" w:bidi="ar-SA"/>
      </w:rPr>
    </w:lvl>
  </w:abstractNum>
  <w:abstractNum w:abstractNumId="18" w15:restartNumberingAfterBreak="0">
    <w:nsid w:val="20F76737"/>
    <w:multiLevelType w:val="hybridMultilevel"/>
    <w:tmpl w:val="103AD5A4"/>
    <w:lvl w:ilvl="0" w:tplc="8ECA795C">
      <w:numFmt w:val="bullet"/>
      <w:lvlText w:val=""/>
      <w:lvlJc w:val="left"/>
      <w:pPr>
        <w:ind w:left="709" w:hanging="56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774A838">
      <w:numFmt w:val="bullet"/>
      <w:lvlText w:val="•"/>
      <w:lvlJc w:val="left"/>
      <w:pPr>
        <w:ind w:left="1565" w:hanging="567"/>
      </w:pPr>
      <w:rPr>
        <w:rFonts w:hint="default"/>
        <w:lang w:val="ru-RU" w:eastAsia="en-US" w:bidi="ar-SA"/>
      </w:rPr>
    </w:lvl>
    <w:lvl w:ilvl="2" w:tplc="FBBE2F2E">
      <w:numFmt w:val="bullet"/>
      <w:lvlText w:val="•"/>
      <w:lvlJc w:val="left"/>
      <w:pPr>
        <w:ind w:left="2431" w:hanging="567"/>
      </w:pPr>
      <w:rPr>
        <w:rFonts w:hint="default"/>
        <w:lang w:val="ru-RU" w:eastAsia="en-US" w:bidi="ar-SA"/>
      </w:rPr>
    </w:lvl>
    <w:lvl w:ilvl="3" w:tplc="7D70BDBE">
      <w:numFmt w:val="bullet"/>
      <w:lvlText w:val="•"/>
      <w:lvlJc w:val="left"/>
      <w:pPr>
        <w:ind w:left="3296" w:hanging="567"/>
      </w:pPr>
      <w:rPr>
        <w:rFonts w:hint="default"/>
        <w:lang w:val="ru-RU" w:eastAsia="en-US" w:bidi="ar-SA"/>
      </w:rPr>
    </w:lvl>
    <w:lvl w:ilvl="4" w:tplc="BE88132A">
      <w:numFmt w:val="bullet"/>
      <w:lvlText w:val="•"/>
      <w:lvlJc w:val="left"/>
      <w:pPr>
        <w:ind w:left="4162" w:hanging="567"/>
      </w:pPr>
      <w:rPr>
        <w:rFonts w:hint="default"/>
        <w:lang w:val="ru-RU" w:eastAsia="en-US" w:bidi="ar-SA"/>
      </w:rPr>
    </w:lvl>
    <w:lvl w:ilvl="5" w:tplc="84B46586">
      <w:numFmt w:val="bullet"/>
      <w:lvlText w:val="•"/>
      <w:lvlJc w:val="left"/>
      <w:pPr>
        <w:ind w:left="5028" w:hanging="567"/>
      </w:pPr>
      <w:rPr>
        <w:rFonts w:hint="default"/>
        <w:lang w:val="ru-RU" w:eastAsia="en-US" w:bidi="ar-SA"/>
      </w:rPr>
    </w:lvl>
    <w:lvl w:ilvl="6" w:tplc="32BEF6F6">
      <w:numFmt w:val="bullet"/>
      <w:lvlText w:val="•"/>
      <w:lvlJc w:val="left"/>
      <w:pPr>
        <w:ind w:left="5893" w:hanging="567"/>
      </w:pPr>
      <w:rPr>
        <w:rFonts w:hint="default"/>
        <w:lang w:val="ru-RU" w:eastAsia="en-US" w:bidi="ar-SA"/>
      </w:rPr>
    </w:lvl>
    <w:lvl w:ilvl="7" w:tplc="FCAAC470">
      <w:numFmt w:val="bullet"/>
      <w:lvlText w:val="•"/>
      <w:lvlJc w:val="left"/>
      <w:pPr>
        <w:ind w:left="6759" w:hanging="567"/>
      </w:pPr>
      <w:rPr>
        <w:rFonts w:hint="default"/>
        <w:lang w:val="ru-RU" w:eastAsia="en-US" w:bidi="ar-SA"/>
      </w:rPr>
    </w:lvl>
    <w:lvl w:ilvl="8" w:tplc="A47EE1F8">
      <w:numFmt w:val="bullet"/>
      <w:lvlText w:val="•"/>
      <w:lvlJc w:val="left"/>
      <w:pPr>
        <w:ind w:left="7625" w:hanging="567"/>
      </w:pPr>
      <w:rPr>
        <w:rFonts w:hint="default"/>
        <w:lang w:val="ru-RU" w:eastAsia="en-US" w:bidi="ar-SA"/>
      </w:rPr>
    </w:lvl>
  </w:abstractNum>
  <w:abstractNum w:abstractNumId="19" w15:restartNumberingAfterBreak="0">
    <w:nsid w:val="24755A64"/>
    <w:multiLevelType w:val="multilevel"/>
    <w:tmpl w:val="F926AA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CFF6C2B"/>
    <w:multiLevelType w:val="multilevel"/>
    <w:tmpl w:val="FB6634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D606A00"/>
    <w:multiLevelType w:val="multilevel"/>
    <w:tmpl w:val="AC3893EA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2DDC05D9"/>
    <w:multiLevelType w:val="hybridMultilevel"/>
    <w:tmpl w:val="0E46D2A0"/>
    <w:lvl w:ilvl="0" w:tplc="F034893C">
      <w:start w:val="1"/>
      <w:numFmt w:val="decimal"/>
      <w:lvlText w:val="%1."/>
      <w:lvlJc w:val="left"/>
      <w:pPr>
        <w:ind w:left="358" w:hanging="358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58985C5E">
      <w:start w:val="1"/>
      <w:numFmt w:val="decimal"/>
      <w:lvlText w:val="%2."/>
      <w:lvlJc w:val="left"/>
      <w:pPr>
        <w:ind w:left="831" w:hanging="332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  <w:lang w:val="ru-RU" w:eastAsia="ru-RU" w:bidi="ru-RU"/>
      </w:rPr>
    </w:lvl>
    <w:lvl w:ilvl="2" w:tplc="0AF4B564">
      <w:numFmt w:val="bullet"/>
      <w:lvlText w:val="•"/>
      <w:lvlJc w:val="left"/>
      <w:pPr>
        <w:ind w:left="1735" w:hanging="332"/>
      </w:pPr>
      <w:rPr>
        <w:lang w:val="ru-RU" w:eastAsia="ru-RU" w:bidi="ru-RU"/>
      </w:rPr>
    </w:lvl>
    <w:lvl w:ilvl="3" w:tplc="2D22C9F2">
      <w:numFmt w:val="bullet"/>
      <w:lvlText w:val="•"/>
      <w:lvlJc w:val="left"/>
      <w:pPr>
        <w:ind w:left="2635" w:hanging="332"/>
      </w:pPr>
      <w:rPr>
        <w:lang w:val="ru-RU" w:eastAsia="ru-RU" w:bidi="ru-RU"/>
      </w:rPr>
    </w:lvl>
    <w:lvl w:ilvl="4" w:tplc="FC7A625A">
      <w:numFmt w:val="bullet"/>
      <w:lvlText w:val="•"/>
      <w:lvlJc w:val="left"/>
      <w:pPr>
        <w:ind w:left="3535" w:hanging="332"/>
      </w:pPr>
      <w:rPr>
        <w:lang w:val="ru-RU" w:eastAsia="ru-RU" w:bidi="ru-RU"/>
      </w:rPr>
    </w:lvl>
    <w:lvl w:ilvl="5" w:tplc="7CD2FA14">
      <w:numFmt w:val="bullet"/>
      <w:lvlText w:val="•"/>
      <w:lvlJc w:val="left"/>
      <w:pPr>
        <w:ind w:left="4435" w:hanging="332"/>
      </w:pPr>
      <w:rPr>
        <w:lang w:val="ru-RU" w:eastAsia="ru-RU" w:bidi="ru-RU"/>
      </w:rPr>
    </w:lvl>
    <w:lvl w:ilvl="6" w:tplc="531493AA">
      <w:numFmt w:val="bullet"/>
      <w:lvlText w:val="•"/>
      <w:lvlJc w:val="left"/>
      <w:pPr>
        <w:ind w:left="5335" w:hanging="332"/>
      </w:pPr>
      <w:rPr>
        <w:lang w:val="ru-RU" w:eastAsia="ru-RU" w:bidi="ru-RU"/>
      </w:rPr>
    </w:lvl>
    <w:lvl w:ilvl="7" w:tplc="63762C1E">
      <w:numFmt w:val="bullet"/>
      <w:lvlText w:val="•"/>
      <w:lvlJc w:val="left"/>
      <w:pPr>
        <w:ind w:left="6235" w:hanging="332"/>
      </w:pPr>
      <w:rPr>
        <w:lang w:val="ru-RU" w:eastAsia="ru-RU" w:bidi="ru-RU"/>
      </w:rPr>
    </w:lvl>
    <w:lvl w:ilvl="8" w:tplc="EE6C6136">
      <w:numFmt w:val="bullet"/>
      <w:lvlText w:val="•"/>
      <w:lvlJc w:val="left"/>
      <w:pPr>
        <w:ind w:left="7135" w:hanging="332"/>
      </w:pPr>
      <w:rPr>
        <w:lang w:val="ru-RU" w:eastAsia="ru-RU" w:bidi="ru-RU"/>
      </w:rPr>
    </w:lvl>
  </w:abstractNum>
  <w:abstractNum w:abstractNumId="23" w15:restartNumberingAfterBreak="0">
    <w:nsid w:val="3EEE7C4A"/>
    <w:multiLevelType w:val="hybridMultilevel"/>
    <w:tmpl w:val="E97281D4"/>
    <w:lvl w:ilvl="0" w:tplc="442E0228">
      <w:numFmt w:val="bullet"/>
      <w:lvlText w:val="•"/>
      <w:lvlJc w:val="left"/>
      <w:pPr>
        <w:ind w:left="289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AA07E9C">
      <w:numFmt w:val="bullet"/>
      <w:lvlText w:val="•"/>
      <w:lvlJc w:val="left"/>
      <w:pPr>
        <w:ind w:left="1187" w:hanging="168"/>
      </w:pPr>
      <w:rPr>
        <w:rFonts w:hint="default"/>
        <w:lang w:val="ru-RU" w:eastAsia="en-US" w:bidi="ar-SA"/>
      </w:rPr>
    </w:lvl>
    <w:lvl w:ilvl="2" w:tplc="96280132">
      <w:numFmt w:val="bullet"/>
      <w:lvlText w:val="•"/>
      <w:lvlJc w:val="left"/>
      <w:pPr>
        <w:ind w:left="2095" w:hanging="168"/>
      </w:pPr>
      <w:rPr>
        <w:rFonts w:hint="default"/>
        <w:lang w:val="ru-RU" w:eastAsia="en-US" w:bidi="ar-SA"/>
      </w:rPr>
    </w:lvl>
    <w:lvl w:ilvl="3" w:tplc="48B24E6E">
      <w:numFmt w:val="bullet"/>
      <w:lvlText w:val="•"/>
      <w:lvlJc w:val="left"/>
      <w:pPr>
        <w:ind w:left="3002" w:hanging="168"/>
      </w:pPr>
      <w:rPr>
        <w:rFonts w:hint="default"/>
        <w:lang w:val="ru-RU" w:eastAsia="en-US" w:bidi="ar-SA"/>
      </w:rPr>
    </w:lvl>
    <w:lvl w:ilvl="4" w:tplc="270C796E">
      <w:numFmt w:val="bullet"/>
      <w:lvlText w:val="•"/>
      <w:lvlJc w:val="left"/>
      <w:pPr>
        <w:ind w:left="3910" w:hanging="168"/>
      </w:pPr>
      <w:rPr>
        <w:rFonts w:hint="default"/>
        <w:lang w:val="ru-RU" w:eastAsia="en-US" w:bidi="ar-SA"/>
      </w:rPr>
    </w:lvl>
    <w:lvl w:ilvl="5" w:tplc="ED8EEDD6">
      <w:numFmt w:val="bullet"/>
      <w:lvlText w:val="•"/>
      <w:lvlJc w:val="left"/>
      <w:pPr>
        <w:ind w:left="4818" w:hanging="168"/>
      </w:pPr>
      <w:rPr>
        <w:rFonts w:hint="default"/>
        <w:lang w:val="ru-RU" w:eastAsia="en-US" w:bidi="ar-SA"/>
      </w:rPr>
    </w:lvl>
    <w:lvl w:ilvl="6" w:tplc="D8749BD0">
      <w:numFmt w:val="bullet"/>
      <w:lvlText w:val="•"/>
      <w:lvlJc w:val="left"/>
      <w:pPr>
        <w:ind w:left="5725" w:hanging="168"/>
      </w:pPr>
      <w:rPr>
        <w:rFonts w:hint="default"/>
        <w:lang w:val="ru-RU" w:eastAsia="en-US" w:bidi="ar-SA"/>
      </w:rPr>
    </w:lvl>
    <w:lvl w:ilvl="7" w:tplc="FC3C0D22">
      <w:numFmt w:val="bullet"/>
      <w:lvlText w:val="•"/>
      <w:lvlJc w:val="left"/>
      <w:pPr>
        <w:ind w:left="6633" w:hanging="168"/>
      </w:pPr>
      <w:rPr>
        <w:rFonts w:hint="default"/>
        <w:lang w:val="ru-RU" w:eastAsia="en-US" w:bidi="ar-SA"/>
      </w:rPr>
    </w:lvl>
    <w:lvl w:ilvl="8" w:tplc="46908F06">
      <w:numFmt w:val="bullet"/>
      <w:lvlText w:val="•"/>
      <w:lvlJc w:val="left"/>
      <w:pPr>
        <w:ind w:left="7541" w:hanging="168"/>
      </w:pPr>
      <w:rPr>
        <w:rFonts w:hint="default"/>
        <w:lang w:val="ru-RU" w:eastAsia="en-US" w:bidi="ar-SA"/>
      </w:rPr>
    </w:lvl>
  </w:abstractNum>
  <w:abstractNum w:abstractNumId="24" w15:restartNumberingAfterBreak="0">
    <w:nsid w:val="4CAA5F6B"/>
    <w:multiLevelType w:val="multilevel"/>
    <w:tmpl w:val="C916DE7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E282742"/>
    <w:multiLevelType w:val="multilevel"/>
    <w:tmpl w:val="7588485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E3E632E"/>
    <w:multiLevelType w:val="hybridMultilevel"/>
    <w:tmpl w:val="4ABA5974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06F0327"/>
    <w:multiLevelType w:val="multilevel"/>
    <w:tmpl w:val="18FCE0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1992230"/>
    <w:multiLevelType w:val="multilevel"/>
    <w:tmpl w:val="995E46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35A5E8F"/>
    <w:multiLevelType w:val="multilevel"/>
    <w:tmpl w:val="A47830D8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0" w15:restartNumberingAfterBreak="0">
    <w:nsid w:val="59ADCABA"/>
    <w:multiLevelType w:val="singleLevel"/>
    <w:tmpl w:val="59ADCAB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31" w15:restartNumberingAfterBreak="0">
    <w:nsid w:val="59E27137"/>
    <w:multiLevelType w:val="multilevel"/>
    <w:tmpl w:val="40625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A523391"/>
    <w:multiLevelType w:val="multilevel"/>
    <w:tmpl w:val="07AE181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F243523"/>
    <w:multiLevelType w:val="hybridMultilevel"/>
    <w:tmpl w:val="918885CE"/>
    <w:lvl w:ilvl="0" w:tplc="AEAA4E08">
      <w:start w:val="1"/>
      <w:numFmt w:val="decimal"/>
      <w:lvlText w:val="%1)"/>
      <w:lvlJc w:val="left"/>
      <w:pPr>
        <w:ind w:left="1047" w:hanging="30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08681D2">
      <w:numFmt w:val="bullet"/>
      <w:lvlText w:val="•"/>
      <w:lvlJc w:val="left"/>
      <w:pPr>
        <w:ind w:left="1899" w:hanging="305"/>
      </w:pPr>
      <w:rPr>
        <w:rFonts w:hint="default"/>
        <w:lang w:val="ru-RU" w:eastAsia="en-US" w:bidi="ar-SA"/>
      </w:rPr>
    </w:lvl>
    <w:lvl w:ilvl="2" w:tplc="C8FC0876">
      <w:numFmt w:val="bullet"/>
      <w:lvlText w:val="•"/>
      <w:lvlJc w:val="left"/>
      <w:pPr>
        <w:ind w:left="2759" w:hanging="305"/>
      </w:pPr>
      <w:rPr>
        <w:rFonts w:hint="default"/>
        <w:lang w:val="ru-RU" w:eastAsia="en-US" w:bidi="ar-SA"/>
      </w:rPr>
    </w:lvl>
    <w:lvl w:ilvl="3" w:tplc="187801F2">
      <w:numFmt w:val="bullet"/>
      <w:lvlText w:val="•"/>
      <w:lvlJc w:val="left"/>
      <w:pPr>
        <w:ind w:left="3619" w:hanging="305"/>
      </w:pPr>
      <w:rPr>
        <w:rFonts w:hint="default"/>
        <w:lang w:val="ru-RU" w:eastAsia="en-US" w:bidi="ar-SA"/>
      </w:rPr>
    </w:lvl>
    <w:lvl w:ilvl="4" w:tplc="E454F2FE">
      <w:numFmt w:val="bullet"/>
      <w:lvlText w:val="•"/>
      <w:lvlJc w:val="left"/>
      <w:pPr>
        <w:ind w:left="4479" w:hanging="305"/>
      </w:pPr>
      <w:rPr>
        <w:rFonts w:hint="default"/>
        <w:lang w:val="ru-RU" w:eastAsia="en-US" w:bidi="ar-SA"/>
      </w:rPr>
    </w:lvl>
    <w:lvl w:ilvl="5" w:tplc="A66ABBA0">
      <w:numFmt w:val="bullet"/>
      <w:lvlText w:val="•"/>
      <w:lvlJc w:val="left"/>
      <w:pPr>
        <w:ind w:left="5339" w:hanging="305"/>
      </w:pPr>
      <w:rPr>
        <w:rFonts w:hint="default"/>
        <w:lang w:val="ru-RU" w:eastAsia="en-US" w:bidi="ar-SA"/>
      </w:rPr>
    </w:lvl>
    <w:lvl w:ilvl="6" w:tplc="634E07A8">
      <w:numFmt w:val="bullet"/>
      <w:lvlText w:val="•"/>
      <w:lvlJc w:val="left"/>
      <w:pPr>
        <w:ind w:left="6199" w:hanging="305"/>
      </w:pPr>
      <w:rPr>
        <w:rFonts w:hint="default"/>
        <w:lang w:val="ru-RU" w:eastAsia="en-US" w:bidi="ar-SA"/>
      </w:rPr>
    </w:lvl>
    <w:lvl w:ilvl="7" w:tplc="24FAEEFA">
      <w:numFmt w:val="bullet"/>
      <w:lvlText w:val="•"/>
      <w:lvlJc w:val="left"/>
      <w:pPr>
        <w:ind w:left="7059" w:hanging="305"/>
      </w:pPr>
      <w:rPr>
        <w:rFonts w:hint="default"/>
        <w:lang w:val="ru-RU" w:eastAsia="en-US" w:bidi="ar-SA"/>
      </w:rPr>
    </w:lvl>
    <w:lvl w:ilvl="8" w:tplc="801AEA1E">
      <w:numFmt w:val="bullet"/>
      <w:lvlText w:val="•"/>
      <w:lvlJc w:val="left"/>
      <w:pPr>
        <w:ind w:left="7919" w:hanging="305"/>
      </w:pPr>
      <w:rPr>
        <w:rFonts w:hint="default"/>
        <w:lang w:val="ru-RU" w:eastAsia="en-US" w:bidi="ar-SA"/>
      </w:rPr>
    </w:lvl>
  </w:abstractNum>
  <w:abstractNum w:abstractNumId="34" w15:restartNumberingAfterBreak="0">
    <w:nsid w:val="635F0805"/>
    <w:multiLevelType w:val="multilevel"/>
    <w:tmpl w:val="8F52B4A2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5" w15:restartNumberingAfterBreak="0">
    <w:nsid w:val="64280E5E"/>
    <w:multiLevelType w:val="multilevel"/>
    <w:tmpl w:val="C0B6B538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6" w15:restartNumberingAfterBreak="0">
    <w:nsid w:val="65D01A99"/>
    <w:multiLevelType w:val="multilevel"/>
    <w:tmpl w:val="33EA06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7585B63"/>
    <w:multiLevelType w:val="hybridMultilevel"/>
    <w:tmpl w:val="374A64A4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A673037"/>
    <w:multiLevelType w:val="hybridMultilevel"/>
    <w:tmpl w:val="DBA4C21E"/>
    <w:lvl w:ilvl="0" w:tplc="9DA079CC">
      <w:start w:val="1"/>
      <w:numFmt w:val="decimal"/>
      <w:lvlText w:val="%1)"/>
      <w:lvlJc w:val="left"/>
      <w:pPr>
        <w:ind w:left="906" w:hanging="30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236EA08">
      <w:numFmt w:val="bullet"/>
      <w:lvlText w:val="•"/>
      <w:lvlJc w:val="left"/>
      <w:pPr>
        <w:ind w:left="1759" w:hanging="305"/>
      </w:pPr>
      <w:rPr>
        <w:rFonts w:hint="default"/>
        <w:lang w:val="ru-RU" w:eastAsia="en-US" w:bidi="ar-SA"/>
      </w:rPr>
    </w:lvl>
    <w:lvl w:ilvl="2" w:tplc="DA84A1AE">
      <w:numFmt w:val="bullet"/>
      <w:lvlText w:val="•"/>
      <w:lvlJc w:val="left"/>
      <w:pPr>
        <w:ind w:left="2619" w:hanging="305"/>
      </w:pPr>
      <w:rPr>
        <w:rFonts w:hint="default"/>
        <w:lang w:val="ru-RU" w:eastAsia="en-US" w:bidi="ar-SA"/>
      </w:rPr>
    </w:lvl>
    <w:lvl w:ilvl="3" w:tplc="FA289252">
      <w:numFmt w:val="bullet"/>
      <w:lvlText w:val="•"/>
      <w:lvlJc w:val="left"/>
      <w:pPr>
        <w:ind w:left="3479" w:hanging="305"/>
      </w:pPr>
      <w:rPr>
        <w:rFonts w:hint="default"/>
        <w:lang w:val="ru-RU" w:eastAsia="en-US" w:bidi="ar-SA"/>
      </w:rPr>
    </w:lvl>
    <w:lvl w:ilvl="4" w:tplc="FE26A6D4">
      <w:numFmt w:val="bullet"/>
      <w:lvlText w:val="•"/>
      <w:lvlJc w:val="left"/>
      <w:pPr>
        <w:ind w:left="4339" w:hanging="305"/>
      </w:pPr>
      <w:rPr>
        <w:rFonts w:hint="default"/>
        <w:lang w:val="ru-RU" w:eastAsia="en-US" w:bidi="ar-SA"/>
      </w:rPr>
    </w:lvl>
    <w:lvl w:ilvl="5" w:tplc="8ACE9B10">
      <w:numFmt w:val="bullet"/>
      <w:lvlText w:val="•"/>
      <w:lvlJc w:val="left"/>
      <w:pPr>
        <w:ind w:left="5199" w:hanging="305"/>
      </w:pPr>
      <w:rPr>
        <w:rFonts w:hint="default"/>
        <w:lang w:val="ru-RU" w:eastAsia="en-US" w:bidi="ar-SA"/>
      </w:rPr>
    </w:lvl>
    <w:lvl w:ilvl="6" w:tplc="4658135E">
      <w:numFmt w:val="bullet"/>
      <w:lvlText w:val="•"/>
      <w:lvlJc w:val="left"/>
      <w:pPr>
        <w:ind w:left="6059" w:hanging="305"/>
      </w:pPr>
      <w:rPr>
        <w:rFonts w:hint="default"/>
        <w:lang w:val="ru-RU" w:eastAsia="en-US" w:bidi="ar-SA"/>
      </w:rPr>
    </w:lvl>
    <w:lvl w:ilvl="7" w:tplc="627CAB0C">
      <w:numFmt w:val="bullet"/>
      <w:lvlText w:val="•"/>
      <w:lvlJc w:val="left"/>
      <w:pPr>
        <w:ind w:left="6918" w:hanging="305"/>
      </w:pPr>
      <w:rPr>
        <w:rFonts w:hint="default"/>
        <w:lang w:val="ru-RU" w:eastAsia="en-US" w:bidi="ar-SA"/>
      </w:rPr>
    </w:lvl>
    <w:lvl w:ilvl="8" w:tplc="7B6C7300">
      <w:numFmt w:val="bullet"/>
      <w:lvlText w:val="•"/>
      <w:lvlJc w:val="left"/>
      <w:pPr>
        <w:ind w:left="7778" w:hanging="305"/>
      </w:pPr>
      <w:rPr>
        <w:rFonts w:hint="default"/>
        <w:lang w:val="ru-RU" w:eastAsia="en-US" w:bidi="ar-SA"/>
      </w:rPr>
    </w:lvl>
  </w:abstractNum>
  <w:abstractNum w:abstractNumId="39" w15:restartNumberingAfterBreak="0">
    <w:nsid w:val="6CD8664F"/>
    <w:multiLevelType w:val="hybridMultilevel"/>
    <w:tmpl w:val="61706A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101715E"/>
    <w:multiLevelType w:val="multilevel"/>
    <w:tmpl w:val="F3DAA2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5046F04"/>
    <w:multiLevelType w:val="hybridMultilevel"/>
    <w:tmpl w:val="72CC5B94"/>
    <w:lvl w:ilvl="0" w:tplc="C2FAA6B0">
      <w:numFmt w:val="bullet"/>
      <w:lvlText w:val=""/>
      <w:lvlJc w:val="left"/>
      <w:pPr>
        <w:ind w:left="9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158687E">
      <w:numFmt w:val="bullet"/>
      <w:lvlText w:val="•"/>
      <w:lvlJc w:val="left"/>
      <w:pPr>
        <w:ind w:left="1809" w:hanging="360"/>
      </w:pPr>
      <w:rPr>
        <w:rFonts w:hint="default"/>
        <w:lang w:val="ru-RU" w:eastAsia="en-US" w:bidi="ar-SA"/>
      </w:rPr>
    </w:lvl>
    <w:lvl w:ilvl="2" w:tplc="3160ACD0">
      <w:numFmt w:val="bullet"/>
      <w:lvlText w:val="•"/>
      <w:lvlJc w:val="left"/>
      <w:pPr>
        <w:ind w:left="2679" w:hanging="360"/>
      </w:pPr>
      <w:rPr>
        <w:rFonts w:hint="default"/>
        <w:lang w:val="ru-RU" w:eastAsia="en-US" w:bidi="ar-SA"/>
      </w:rPr>
    </w:lvl>
    <w:lvl w:ilvl="3" w:tplc="556EBEB8">
      <w:numFmt w:val="bullet"/>
      <w:lvlText w:val="•"/>
      <w:lvlJc w:val="left"/>
      <w:pPr>
        <w:ind w:left="3549" w:hanging="360"/>
      </w:pPr>
      <w:rPr>
        <w:rFonts w:hint="default"/>
        <w:lang w:val="ru-RU" w:eastAsia="en-US" w:bidi="ar-SA"/>
      </w:rPr>
    </w:lvl>
    <w:lvl w:ilvl="4" w:tplc="1B784FAE">
      <w:numFmt w:val="bullet"/>
      <w:lvlText w:val="•"/>
      <w:lvlJc w:val="left"/>
      <w:pPr>
        <w:ind w:left="4419" w:hanging="360"/>
      </w:pPr>
      <w:rPr>
        <w:rFonts w:hint="default"/>
        <w:lang w:val="ru-RU" w:eastAsia="en-US" w:bidi="ar-SA"/>
      </w:rPr>
    </w:lvl>
    <w:lvl w:ilvl="5" w:tplc="16287CF4">
      <w:numFmt w:val="bullet"/>
      <w:lvlText w:val="•"/>
      <w:lvlJc w:val="left"/>
      <w:pPr>
        <w:ind w:left="5289" w:hanging="360"/>
      </w:pPr>
      <w:rPr>
        <w:rFonts w:hint="default"/>
        <w:lang w:val="ru-RU" w:eastAsia="en-US" w:bidi="ar-SA"/>
      </w:rPr>
    </w:lvl>
    <w:lvl w:ilvl="6" w:tplc="0A3E46C0">
      <w:numFmt w:val="bullet"/>
      <w:lvlText w:val="•"/>
      <w:lvlJc w:val="left"/>
      <w:pPr>
        <w:ind w:left="6159" w:hanging="360"/>
      </w:pPr>
      <w:rPr>
        <w:rFonts w:hint="default"/>
        <w:lang w:val="ru-RU" w:eastAsia="en-US" w:bidi="ar-SA"/>
      </w:rPr>
    </w:lvl>
    <w:lvl w:ilvl="7" w:tplc="8CB6AAC8">
      <w:numFmt w:val="bullet"/>
      <w:lvlText w:val="•"/>
      <w:lvlJc w:val="left"/>
      <w:pPr>
        <w:ind w:left="7029" w:hanging="360"/>
      </w:pPr>
      <w:rPr>
        <w:rFonts w:hint="default"/>
        <w:lang w:val="ru-RU" w:eastAsia="en-US" w:bidi="ar-SA"/>
      </w:rPr>
    </w:lvl>
    <w:lvl w:ilvl="8" w:tplc="4FD6537C">
      <w:numFmt w:val="bullet"/>
      <w:lvlText w:val="•"/>
      <w:lvlJc w:val="left"/>
      <w:pPr>
        <w:ind w:left="7899" w:hanging="360"/>
      </w:pPr>
      <w:rPr>
        <w:rFonts w:hint="default"/>
        <w:lang w:val="ru-RU" w:eastAsia="en-US" w:bidi="ar-SA"/>
      </w:rPr>
    </w:lvl>
  </w:abstractNum>
  <w:abstractNum w:abstractNumId="42" w15:restartNumberingAfterBreak="0">
    <w:nsid w:val="76045378"/>
    <w:multiLevelType w:val="hybridMultilevel"/>
    <w:tmpl w:val="EDC648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6306342"/>
    <w:multiLevelType w:val="hybridMultilevel"/>
    <w:tmpl w:val="39F85FA4"/>
    <w:lvl w:ilvl="0" w:tplc="A00EB09C">
      <w:start w:val="5"/>
      <w:numFmt w:val="decimal"/>
      <w:lvlText w:val="%1"/>
      <w:lvlJc w:val="left"/>
      <w:pPr>
        <w:ind w:left="333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F24A18C">
      <w:numFmt w:val="bullet"/>
      <w:lvlText w:val="•"/>
      <w:lvlJc w:val="left"/>
      <w:pPr>
        <w:ind w:left="1255" w:hanging="212"/>
      </w:pPr>
      <w:rPr>
        <w:rFonts w:hint="default"/>
        <w:lang w:val="ru-RU" w:eastAsia="en-US" w:bidi="ar-SA"/>
      </w:rPr>
    </w:lvl>
    <w:lvl w:ilvl="2" w:tplc="F830FCE6">
      <w:numFmt w:val="bullet"/>
      <w:lvlText w:val="•"/>
      <w:lvlJc w:val="left"/>
      <w:pPr>
        <w:ind w:left="2171" w:hanging="212"/>
      </w:pPr>
      <w:rPr>
        <w:rFonts w:hint="default"/>
        <w:lang w:val="ru-RU" w:eastAsia="en-US" w:bidi="ar-SA"/>
      </w:rPr>
    </w:lvl>
    <w:lvl w:ilvl="3" w:tplc="B54258AA">
      <w:numFmt w:val="bullet"/>
      <w:lvlText w:val="•"/>
      <w:lvlJc w:val="left"/>
      <w:pPr>
        <w:ind w:left="3087" w:hanging="212"/>
      </w:pPr>
      <w:rPr>
        <w:rFonts w:hint="default"/>
        <w:lang w:val="ru-RU" w:eastAsia="en-US" w:bidi="ar-SA"/>
      </w:rPr>
    </w:lvl>
    <w:lvl w:ilvl="4" w:tplc="E676D8FC">
      <w:numFmt w:val="bullet"/>
      <w:lvlText w:val="•"/>
      <w:lvlJc w:val="left"/>
      <w:pPr>
        <w:ind w:left="4003" w:hanging="212"/>
      </w:pPr>
      <w:rPr>
        <w:rFonts w:hint="default"/>
        <w:lang w:val="ru-RU" w:eastAsia="en-US" w:bidi="ar-SA"/>
      </w:rPr>
    </w:lvl>
    <w:lvl w:ilvl="5" w:tplc="C19E4E8C">
      <w:numFmt w:val="bullet"/>
      <w:lvlText w:val="•"/>
      <w:lvlJc w:val="left"/>
      <w:pPr>
        <w:ind w:left="4919" w:hanging="212"/>
      </w:pPr>
      <w:rPr>
        <w:rFonts w:hint="default"/>
        <w:lang w:val="ru-RU" w:eastAsia="en-US" w:bidi="ar-SA"/>
      </w:rPr>
    </w:lvl>
    <w:lvl w:ilvl="6" w:tplc="9F74D768">
      <w:numFmt w:val="bullet"/>
      <w:lvlText w:val="•"/>
      <w:lvlJc w:val="left"/>
      <w:pPr>
        <w:ind w:left="5835" w:hanging="212"/>
      </w:pPr>
      <w:rPr>
        <w:rFonts w:hint="default"/>
        <w:lang w:val="ru-RU" w:eastAsia="en-US" w:bidi="ar-SA"/>
      </w:rPr>
    </w:lvl>
    <w:lvl w:ilvl="7" w:tplc="694013D8">
      <w:numFmt w:val="bullet"/>
      <w:lvlText w:val="•"/>
      <w:lvlJc w:val="left"/>
      <w:pPr>
        <w:ind w:left="6750" w:hanging="212"/>
      </w:pPr>
      <w:rPr>
        <w:rFonts w:hint="default"/>
        <w:lang w:val="ru-RU" w:eastAsia="en-US" w:bidi="ar-SA"/>
      </w:rPr>
    </w:lvl>
    <w:lvl w:ilvl="8" w:tplc="B906BBCA">
      <w:numFmt w:val="bullet"/>
      <w:lvlText w:val="•"/>
      <w:lvlJc w:val="left"/>
      <w:pPr>
        <w:ind w:left="7666" w:hanging="212"/>
      </w:pPr>
      <w:rPr>
        <w:rFonts w:hint="default"/>
        <w:lang w:val="ru-RU" w:eastAsia="en-US" w:bidi="ar-SA"/>
      </w:rPr>
    </w:lvl>
  </w:abstractNum>
  <w:abstractNum w:abstractNumId="44" w15:restartNumberingAfterBreak="0">
    <w:nsid w:val="76CA6558"/>
    <w:multiLevelType w:val="multilevel"/>
    <w:tmpl w:val="754A09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909161A"/>
    <w:multiLevelType w:val="multilevel"/>
    <w:tmpl w:val="3C8073A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A9923A9"/>
    <w:multiLevelType w:val="multilevel"/>
    <w:tmpl w:val="97485134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7" w15:restartNumberingAfterBreak="0">
    <w:nsid w:val="7E2A601E"/>
    <w:multiLevelType w:val="multilevel"/>
    <w:tmpl w:val="477CC4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9"/>
  </w:num>
  <w:num w:numId="3">
    <w:abstractNumId w:val="45"/>
  </w:num>
  <w:num w:numId="4">
    <w:abstractNumId w:val="25"/>
  </w:num>
  <w:num w:numId="5">
    <w:abstractNumId w:val="24"/>
  </w:num>
  <w:num w:numId="6">
    <w:abstractNumId w:val="7"/>
  </w:num>
  <w:num w:numId="7">
    <w:abstractNumId w:val="14"/>
  </w:num>
  <w:num w:numId="8">
    <w:abstractNumId w:val="16"/>
  </w:num>
  <w:num w:numId="9">
    <w:abstractNumId w:val="36"/>
  </w:num>
  <w:num w:numId="10">
    <w:abstractNumId w:val="20"/>
  </w:num>
  <w:num w:numId="11">
    <w:abstractNumId w:val="19"/>
  </w:num>
  <w:num w:numId="12">
    <w:abstractNumId w:val="44"/>
  </w:num>
  <w:num w:numId="13">
    <w:abstractNumId w:val="27"/>
  </w:num>
  <w:num w:numId="14">
    <w:abstractNumId w:val="47"/>
  </w:num>
  <w:num w:numId="15">
    <w:abstractNumId w:val="31"/>
  </w:num>
  <w:num w:numId="16">
    <w:abstractNumId w:val="33"/>
  </w:num>
  <w:num w:numId="17">
    <w:abstractNumId w:val="17"/>
  </w:num>
  <w:num w:numId="18">
    <w:abstractNumId w:val="43"/>
  </w:num>
  <w:num w:numId="19">
    <w:abstractNumId w:val="41"/>
  </w:num>
  <w:num w:numId="20">
    <w:abstractNumId w:val="34"/>
  </w:num>
  <w:num w:numId="21">
    <w:abstractNumId w:val="21"/>
  </w:num>
  <w:num w:numId="22">
    <w:abstractNumId w:val="46"/>
  </w:num>
  <w:num w:numId="23">
    <w:abstractNumId w:val="35"/>
  </w:num>
  <w:num w:numId="24">
    <w:abstractNumId w:val="29"/>
  </w:num>
  <w:num w:numId="25">
    <w:abstractNumId w:val="15"/>
  </w:num>
  <w:num w:numId="26">
    <w:abstractNumId w:val="38"/>
  </w:num>
  <w:num w:numId="27">
    <w:abstractNumId w:val="18"/>
  </w:num>
  <w:num w:numId="28">
    <w:abstractNumId w:val="23"/>
  </w:num>
  <w:num w:numId="29">
    <w:abstractNumId w:val="3"/>
  </w:num>
  <w:num w:numId="30">
    <w:abstractNumId w:val="2"/>
  </w:num>
  <w:num w:numId="31">
    <w:abstractNumId w:val="6"/>
  </w:num>
  <w:num w:numId="32">
    <w:abstractNumId w:val="40"/>
  </w:num>
  <w:num w:numId="33">
    <w:abstractNumId w:val="10"/>
  </w:num>
  <w:num w:numId="34">
    <w:abstractNumId w:val="11"/>
  </w:num>
  <w:num w:numId="35">
    <w:abstractNumId w:val="13"/>
  </w:num>
  <w:num w:numId="36">
    <w:abstractNumId w:val="28"/>
  </w:num>
  <w:num w:numId="37">
    <w:abstractNumId w:val="8"/>
  </w:num>
  <w:num w:numId="38">
    <w:abstractNumId w:val="32"/>
  </w:num>
  <w:num w:numId="39">
    <w:abstractNumId w:val="2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  <w:num w:numId="46">
    <w:abstractNumId w:val="1"/>
  </w:num>
  <w:num w:numId="47">
    <w:abstractNumId w:val="0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448"/>
    <w:rsid w:val="001D2F9B"/>
    <w:rsid w:val="00230AF3"/>
    <w:rsid w:val="00266979"/>
    <w:rsid w:val="00276C6F"/>
    <w:rsid w:val="002B0448"/>
    <w:rsid w:val="00401D70"/>
    <w:rsid w:val="004235F1"/>
    <w:rsid w:val="0047492B"/>
    <w:rsid w:val="005E56EC"/>
    <w:rsid w:val="007C3BA1"/>
    <w:rsid w:val="00AD5BF9"/>
    <w:rsid w:val="00C83B9E"/>
    <w:rsid w:val="00D02334"/>
    <w:rsid w:val="00D945DF"/>
    <w:rsid w:val="00DA09BE"/>
    <w:rsid w:val="00DC59FF"/>
    <w:rsid w:val="00F04F66"/>
    <w:rsid w:val="00FD5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3A56E1"/>
  <w15:chartTrackingRefBased/>
  <w15:docId w15:val="{CED63E1B-CB9E-49FE-B819-78242B9CA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448"/>
  </w:style>
  <w:style w:type="paragraph" w:styleId="1">
    <w:name w:val="heading 1"/>
    <w:basedOn w:val="a"/>
    <w:next w:val="a"/>
    <w:link w:val="10"/>
    <w:uiPriority w:val="9"/>
    <w:qFormat/>
    <w:rsid w:val="002B0448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B0448"/>
    <w:pPr>
      <w:keepNext/>
      <w:keepLines/>
      <w:spacing w:before="4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B0448"/>
    <w:pPr>
      <w:keepNext/>
      <w:keepLines/>
      <w:spacing w:before="4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unhideWhenUsed/>
    <w:qFormat/>
    <w:rsid w:val="002B0448"/>
    <w:pPr>
      <w:keepNext/>
      <w:keepLines/>
      <w:spacing w:before="4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rsid w:val="002B0448"/>
    <w:pPr>
      <w:keepNext/>
      <w:keepLines/>
      <w:spacing w:before="220" w:after="40" w:line="276" w:lineRule="auto"/>
      <w:outlineLvl w:val="4"/>
    </w:pPr>
    <w:rPr>
      <w:rFonts w:ascii="Calibri" w:eastAsia="Calibri" w:hAnsi="Calibri" w:cs="Calibri"/>
      <w:b/>
      <w:lang w:val="en" w:eastAsia="ru-RU"/>
    </w:rPr>
  </w:style>
  <w:style w:type="paragraph" w:styleId="6">
    <w:name w:val="heading 6"/>
    <w:basedOn w:val="a"/>
    <w:next w:val="a"/>
    <w:link w:val="60"/>
    <w:rsid w:val="002B0448"/>
    <w:pPr>
      <w:keepNext/>
      <w:keepLines/>
      <w:spacing w:before="200" w:after="40" w:line="276" w:lineRule="auto"/>
      <w:outlineLvl w:val="5"/>
    </w:pPr>
    <w:rPr>
      <w:rFonts w:ascii="Calibri" w:eastAsia="Calibri" w:hAnsi="Calibri" w:cs="Calibri"/>
      <w:b/>
      <w:sz w:val="20"/>
      <w:szCs w:val="20"/>
      <w:lang w:val="en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B044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2B044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2B0448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qFormat/>
    <w:rsid w:val="002B0448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rsid w:val="002B0448"/>
    <w:rPr>
      <w:rFonts w:ascii="Calibri" w:eastAsia="Calibri" w:hAnsi="Calibri" w:cs="Calibri"/>
      <w:b/>
      <w:lang w:val="en" w:eastAsia="ru-RU"/>
    </w:rPr>
  </w:style>
  <w:style w:type="character" w:customStyle="1" w:styleId="60">
    <w:name w:val="Заголовок 6 Знак"/>
    <w:basedOn w:val="a0"/>
    <w:link w:val="6"/>
    <w:rsid w:val="002B0448"/>
    <w:rPr>
      <w:rFonts w:ascii="Calibri" w:eastAsia="Calibri" w:hAnsi="Calibri" w:cs="Calibri"/>
      <w:b/>
      <w:sz w:val="20"/>
      <w:szCs w:val="20"/>
      <w:lang w:val="en" w:eastAsia="ru-RU"/>
    </w:rPr>
  </w:style>
  <w:style w:type="paragraph" w:customStyle="1" w:styleId="11">
    <w:name w:val="Заголовок 11"/>
    <w:basedOn w:val="a"/>
    <w:next w:val="a"/>
    <w:uiPriority w:val="1"/>
    <w:qFormat/>
    <w:rsid w:val="002B0448"/>
    <w:pPr>
      <w:keepNext/>
      <w:keepLines/>
      <w:spacing w:before="480" w:after="20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2B0448"/>
    <w:pPr>
      <w:keepNext/>
      <w:keepLines/>
      <w:spacing w:before="200" w:after="20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2B0448"/>
    <w:pPr>
      <w:keepNext/>
      <w:keepLines/>
      <w:spacing w:before="200" w:after="200" w:line="276" w:lineRule="auto"/>
      <w:outlineLvl w:val="2"/>
    </w:pPr>
    <w:rPr>
      <w:rFonts w:ascii="Cambria" w:eastAsia="Times New Roman" w:hAnsi="Cambria" w:cs="Times New Roman"/>
      <w:b/>
      <w:bCs/>
      <w:color w:val="4F81BD"/>
      <w:lang w:eastAsia="ru-RU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2B0448"/>
    <w:pPr>
      <w:keepNext/>
      <w:keepLines/>
      <w:spacing w:before="200" w:after="200" w:line="276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B0448"/>
  </w:style>
  <w:style w:type="paragraph" w:styleId="a3">
    <w:name w:val="header"/>
    <w:basedOn w:val="a"/>
    <w:link w:val="a4"/>
    <w:uiPriority w:val="99"/>
    <w:unhideWhenUsed/>
    <w:qFormat/>
    <w:rsid w:val="002B0448"/>
    <w:pPr>
      <w:tabs>
        <w:tab w:val="center" w:pos="4680"/>
        <w:tab w:val="right" w:pos="9360"/>
      </w:tabs>
      <w:spacing w:after="200" w:line="276" w:lineRule="auto"/>
    </w:pPr>
    <w:rPr>
      <w:rFonts w:eastAsia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qFormat/>
    <w:rsid w:val="002B0448"/>
    <w:rPr>
      <w:rFonts w:eastAsia="Times New Roman"/>
      <w:lang w:eastAsia="ru-RU"/>
    </w:rPr>
  </w:style>
  <w:style w:type="paragraph" w:styleId="a5">
    <w:name w:val="Normal Indent"/>
    <w:basedOn w:val="a"/>
    <w:uiPriority w:val="99"/>
    <w:unhideWhenUsed/>
    <w:qFormat/>
    <w:rsid w:val="002B0448"/>
    <w:pPr>
      <w:spacing w:after="200" w:line="276" w:lineRule="auto"/>
      <w:ind w:left="720"/>
    </w:pPr>
    <w:rPr>
      <w:rFonts w:eastAsia="Times New Roman"/>
      <w:lang w:eastAsia="ru-RU"/>
    </w:rPr>
  </w:style>
  <w:style w:type="paragraph" w:customStyle="1" w:styleId="13">
    <w:name w:val="Подзаголовок1"/>
    <w:basedOn w:val="a"/>
    <w:next w:val="a"/>
    <w:uiPriority w:val="11"/>
    <w:qFormat/>
    <w:rsid w:val="002B0448"/>
    <w:pPr>
      <w:numPr>
        <w:ilvl w:val="1"/>
      </w:numPr>
      <w:spacing w:after="200" w:line="276" w:lineRule="auto"/>
      <w:ind w:left="86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7"/>
    <w:uiPriority w:val="11"/>
    <w:qFormat/>
    <w:rsid w:val="002B044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14">
    <w:name w:val="Заголовок1"/>
    <w:basedOn w:val="a"/>
    <w:next w:val="a"/>
    <w:uiPriority w:val="10"/>
    <w:qFormat/>
    <w:rsid w:val="002B0448"/>
    <w:pPr>
      <w:pBdr>
        <w:bottom w:val="single" w:sz="8" w:space="4" w:color="4F81BD"/>
      </w:pBdr>
      <w:spacing w:after="300" w:line="276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8">
    <w:name w:val="Заголовок Знак"/>
    <w:basedOn w:val="a0"/>
    <w:link w:val="a9"/>
    <w:uiPriority w:val="10"/>
    <w:qFormat/>
    <w:rsid w:val="002B044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2B0448"/>
    <w:rPr>
      <w:i/>
      <w:iCs/>
    </w:rPr>
  </w:style>
  <w:style w:type="character" w:customStyle="1" w:styleId="15">
    <w:name w:val="Гиперссылка1"/>
    <w:basedOn w:val="a0"/>
    <w:uiPriority w:val="99"/>
    <w:unhideWhenUsed/>
    <w:rsid w:val="002B0448"/>
    <w:rPr>
      <w:color w:val="0000FF"/>
      <w:u w:val="single"/>
    </w:rPr>
  </w:style>
  <w:style w:type="table" w:customStyle="1" w:styleId="16">
    <w:name w:val="Сетка таблицы1"/>
    <w:basedOn w:val="a1"/>
    <w:next w:val="ab"/>
    <w:uiPriority w:val="59"/>
    <w:rsid w:val="002B0448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7">
    <w:name w:val="Название объекта1"/>
    <w:basedOn w:val="a"/>
    <w:next w:val="a"/>
    <w:uiPriority w:val="35"/>
    <w:semiHidden/>
    <w:unhideWhenUsed/>
    <w:qFormat/>
    <w:rsid w:val="002B0448"/>
    <w:pPr>
      <w:spacing w:after="200" w:line="240" w:lineRule="auto"/>
    </w:pPr>
    <w:rPr>
      <w:rFonts w:eastAsia="Times New Roman"/>
      <w:b/>
      <w:bCs/>
      <w:color w:val="4F81BD"/>
      <w:sz w:val="18"/>
      <w:szCs w:val="18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B044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2B0448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rmal (Web)"/>
    <w:basedOn w:val="a"/>
    <w:uiPriority w:val="99"/>
    <w:unhideWhenUsed/>
    <w:rsid w:val="002B0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1"/>
    <w:unhideWhenUsed/>
    <w:qFormat/>
    <w:rsid w:val="002B0448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character" w:customStyle="1" w:styleId="110">
    <w:name w:val="Заголовок 1 Знак1"/>
    <w:basedOn w:val="a0"/>
    <w:uiPriority w:val="9"/>
    <w:rsid w:val="002B044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10">
    <w:name w:val="Заголовок 2 Знак1"/>
    <w:basedOn w:val="a0"/>
    <w:uiPriority w:val="9"/>
    <w:semiHidden/>
    <w:rsid w:val="002B044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2B044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2B044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7">
    <w:name w:val="Subtitle"/>
    <w:basedOn w:val="a"/>
    <w:next w:val="a"/>
    <w:link w:val="a6"/>
    <w:uiPriority w:val="11"/>
    <w:qFormat/>
    <w:rsid w:val="002B0448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8">
    <w:name w:val="Подзаголовок Знак1"/>
    <w:basedOn w:val="a0"/>
    <w:uiPriority w:val="11"/>
    <w:rsid w:val="002B0448"/>
    <w:rPr>
      <w:rFonts w:eastAsiaTheme="minorEastAsia"/>
      <w:color w:val="5A5A5A" w:themeColor="text1" w:themeTint="A5"/>
      <w:spacing w:val="15"/>
    </w:rPr>
  </w:style>
  <w:style w:type="paragraph" w:styleId="a9">
    <w:name w:val="Title"/>
    <w:basedOn w:val="a"/>
    <w:next w:val="a"/>
    <w:link w:val="a8"/>
    <w:uiPriority w:val="10"/>
    <w:qFormat/>
    <w:rsid w:val="002B0448"/>
    <w:pPr>
      <w:spacing w:after="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9">
    <w:name w:val="Заголовок Знак1"/>
    <w:basedOn w:val="a0"/>
    <w:uiPriority w:val="10"/>
    <w:rsid w:val="002B04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0">
    <w:name w:val="Hyperlink"/>
    <w:basedOn w:val="a0"/>
    <w:uiPriority w:val="99"/>
    <w:unhideWhenUsed/>
    <w:qFormat/>
    <w:rsid w:val="002B0448"/>
    <w:rPr>
      <w:color w:val="0563C1" w:themeColor="hyperlink"/>
      <w:u w:val="single"/>
    </w:rPr>
  </w:style>
  <w:style w:type="table" w:styleId="ab">
    <w:name w:val="Table Grid"/>
    <w:basedOn w:val="a1"/>
    <w:uiPriority w:val="59"/>
    <w:rsid w:val="002B04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caption"/>
    <w:basedOn w:val="a"/>
    <w:next w:val="a"/>
    <w:uiPriority w:val="35"/>
    <w:semiHidden/>
    <w:unhideWhenUsed/>
    <w:qFormat/>
    <w:rsid w:val="002B0448"/>
    <w:pPr>
      <w:spacing w:after="200" w:line="240" w:lineRule="auto"/>
    </w:pPr>
    <w:rPr>
      <w:rFonts w:eastAsiaTheme="minorEastAsia"/>
      <w:b/>
      <w:bCs/>
      <w:color w:val="5B9BD5" w:themeColor="accent1"/>
      <w:sz w:val="18"/>
      <w:szCs w:val="18"/>
      <w:lang w:eastAsia="ru-RU"/>
    </w:rPr>
  </w:style>
  <w:style w:type="character" w:styleId="af2">
    <w:name w:val="Placeholder Text"/>
    <w:basedOn w:val="a0"/>
    <w:uiPriority w:val="99"/>
    <w:unhideWhenUsed/>
    <w:rsid w:val="002B0448"/>
    <w:rPr>
      <w:color w:val="808080"/>
    </w:rPr>
  </w:style>
  <w:style w:type="character" w:customStyle="1" w:styleId="placeholder-mask">
    <w:name w:val="placeholder-mask"/>
    <w:basedOn w:val="a0"/>
    <w:rsid w:val="002B0448"/>
  </w:style>
  <w:style w:type="character" w:customStyle="1" w:styleId="placeholder">
    <w:name w:val="placeholder"/>
    <w:basedOn w:val="a0"/>
    <w:rsid w:val="002B0448"/>
  </w:style>
  <w:style w:type="numbering" w:customStyle="1" w:styleId="22">
    <w:name w:val="Нет списка2"/>
    <w:next w:val="a2"/>
    <w:uiPriority w:val="99"/>
    <w:semiHidden/>
    <w:unhideWhenUsed/>
    <w:rsid w:val="002B0448"/>
  </w:style>
  <w:style w:type="table" w:customStyle="1" w:styleId="TableNormal">
    <w:name w:val="Table Normal"/>
    <w:uiPriority w:val="2"/>
    <w:semiHidden/>
    <w:unhideWhenUsed/>
    <w:qFormat/>
    <w:rsid w:val="002B044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Body Text"/>
    <w:basedOn w:val="a"/>
    <w:link w:val="af4"/>
    <w:uiPriority w:val="1"/>
    <w:qFormat/>
    <w:rsid w:val="002B0448"/>
    <w:pPr>
      <w:widowControl w:val="0"/>
      <w:autoSpaceDE w:val="0"/>
      <w:autoSpaceDN w:val="0"/>
      <w:spacing w:after="0" w:line="240" w:lineRule="auto"/>
      <w:ind w:left="143" w:firstLine="59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4">
    <w:name w:val="Основной текст Знак"/>
    <w:basedOn w:val="a0"/>
    <w:link w:val="af3"/>
    <w:uiPriority w:val="1"/>
    <w:rsid w:val="002B0448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2B044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numbering" w:customStyle="1" w:styleId="32">
    <w:name w:val="Нет списка3"/>
    <w:next w:val="a2"/>
    <w:uiPriority w:val="99"/>
    <w:semiHidden/>
    <w:unhideWhenUsed/>
    <w:rsid w:val="002B0448"/>
  </w:style>
  <w:style w:type="table" w:customStyle="1" w:styleId="TableNormal0">
    <w:name w:val="TableNormal"/>
    <w:rsid w:val="002B0448"/>
    <w:pPr>
      <w:spacing w:after="200" w:line="276" w:lineRule="auto"/>
    </w:pPr>
    <w:rPr>
      <w:rFonts w:ascii="Calibri" w:eastAsia="Calibri" w:hAnsi="Calibri" w:cs="Calibri"/>
      <w:lang w:val="en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42">
    <w:name w:val="Нет списка4"/>
    <w:next w:val="a2"/>
    <w:uiPriority w:val="99"/>
    <w:semiHidden/>
    <w:unhideWhenUsed/>
    <w:rsid w:val="002B0448"/>
  </w:style>
  <w:style w:type="numbering" w:customStyle="1" w:styleId="51">
    <w:name w:val="Нет списка5"/>
    <w:next w:val="a2"/>
    <w:uiPriority w:val="99"/>
    <w:semiHidden/>
    <w:unhideWhenUsed/>
    <w:rsid w:val="002B0448"/>
  </w:style>
  <w:style w:type="table" w:customStyle="1" w:styleId="23">
    <w:name w:val="Сетка таблицы2"/>
    <w:basedOn w:val="a1"/>
    <w:next w:val="ab"/>
    <w:uiPriority w:val="59"/>
    <w:rsid w:val="002B0448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1">
    <w:name w:val="Нет списка6"/>
    <w:next w:val="a2"/>
    <w:uiPriority w:val="99"/>
    <w:semiHidden/>
    <w:unhideWhenUsed/>
    <w:rsid w:val="002B0448"/>
  </w:style>
  <w:style w:type="table" w:customStyle="1" w:styleId="33">
    <w:name w:val="Сетка таблицы3"/>
    <w:basedOn w:val="a1"/>
    <w:next w:val="ab"/>
    <w:uiPriority w:val="59"/>
    <w:rsid w:val="002B0448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uiPriority w:val="2"/>
    <w:semiHidden/>
    <w:qFormat/>
    <w:rsid w:val="002B0448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7">
    <w:name w:val="Нет списка7"/>
    <w:next w:val="a2"/>
    <w:uiPriority w:val="99"/>
    <w:semiHidden/>
    <w:unhideWhenUsed/>
    <w:rsid w:val="002B0448"/>
  </w:style>
  <w:style w:type="table" w:customStyle="1" w:styleId="43">
    <w:name w:val="Сетка таблицы4"/>
    <w:basedOn w:val="a1"/>
    <w:next w:val="ab"/>
    <w:uiPriority w:val="59"/>
    <w:rsid w:val="002B0448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8">
    <w:name w:val="Нет списка8"/>
    <w:next w:val="a2"/>
    <w:uiPriority w:val="99"/>
    <w:semiHidden/>
    <w:unhideWhenUsed/>
    <w:rsid w:val="002B0448"/>
  </w:style>
  <w:style w:type="table" w:customStyle="1" w:styleId="52">
    <w:name w:val="Сетка таблицы5"/>
    <w:basedOn w:val="a1"/>
    <w:next w:val="ab"/>
    <w:uiPriority w:val="59"/>
    <w:rsid w:val="002B0448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footer"/>
    <w:basedOn w:val="a"/>
    <w:link w:val="af6"/>
    <w:uiPriority w:val="99"/>
    <w:unhideWhenUsed/>
    <w:rsid w:val="002B04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2B04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31ce" TargetMode="External"/><Relationship Id="rId13" Type="http://schemas.openxmlformats.org/officeDocument/2006/relationships/hyperlink" Target="https://m.edsoo.ru/7f4131ce" TargetMode="External"/><Relationship Id="rId18" Type="http://schemas.openxmlformats.org/officeDocument/2006/relationships/hyperlink" Target="https://m.edsoo.ru/7f414736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m.edsoo.ru/7f414736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.edsoo.ru/7f4131ce" TargetMode="External"/><Relationship Id="rId17" Type="http://schemas.openxmlformats.org/officeDocument/2006/relationships/hyperlink" Target="https://m.edsoo.ru/7f414736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m.edsoo.ru/7f414736" TargetMode="External"/><Relationship Id="rId20" Type="http://schemas.openxmlformats.org/officeDocument/2006/relationships/hyperlink" Target="https://m.edsoo.ru/7f41473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31ce" TargetMode="External"/><Relationship Id="rId24" Type="http://schemas.openxmlformats.org/officeDocument/2006/relationships/hyperlink" Target="https://m.edsoo.ru/7f41473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4736" TargetMode="External"/><Relationship Id="rId23" Type="http://schemas.openxmlformats.org/officeDocument/2006/relationships/hyperlink" Target="https://m.edsoo.ru/7f414736" TargetMode="External"/><Relationship Id="rId10" Type="http://schemas.openxmlformats.org/officeDocument/2006/relationships/hyperlink" Target="https://m.edsoo.ru/7f4131ce" TargetMode="External"/><Relationship Id="rId19" Type="http://schemas.openxmlformats.org/officeDocument/2006/relationships/hyperlink" Target="https://m.edsoo.ru/7f41473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1ce" TargetMode="External"/><Relationship Id="rId14" Type="http://schemas.openxmlformats.org/officeDocument/2006/relationships/hyperlink" Target="https://m.edsoo.ru/7f4131ce" TargetMode="External"/><Relationship Id="rId22" Type="http://schemas.openxmlformats.org/officeDocument/2006/relationships/hyperlink" Target="https://m.edsoo.ru/7f4147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3A14FD-DD71-4901-988D-278F82240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9533</Words>
  <Characters>54341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руководитель</cp:lastModifiedBy>
  <cp:revision>11</cp:revision>
  <dcterms:created xsi:type="dcterms:W3CDTF">2025-09-14T15:46:00Z</dcterms:created>
  <dcterms:modified xsi:type="dcterms:W3CDTF">2025-10-21T06:11:00Z</dcterms:modified>
</cp:coreProperties>
</file>